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508" w:rsidRPr="005B0EB9" w:rsidRDefault="005B0EB9" w:rsidP="005B0EB9">
      <w:pPr>
        <w:spacing w:after="150"/>
        <w:ind w:firstLine="720"/>
        <w:jc w:val="both"/>
        <w:rPr>
          <w:rFonts w:ascii="Times New Roman" w:hAnsi="Times New Roman" w:cs="Times New Roman"/>
        </w:rPr>
      </w:pPr>
      <w:proofErr w:type="gramStart"/>
      <w:r>
        <w:rPr>
          <w:rFonts w:ascii="Times New Roman" w:hAnsi="Times New Roman" w:cs="Times New Roman"/>
          <w:color w:val="000000"/>
        </w:rPr>
        <w:t>На основу члана 26.</w:t>
      </w:r>
      <w:proofErr w:type="gramEnd"/>
      <w:r>
        <w:rPr>
          <w:rFonts w:ascii="Times New Roman" w:hAnsi="Times New Roman" w:cs="Times New Roman"/>
          <w:color w:val="000000"/>
        </w:rPr>
        <w:t xml:space="preserve"> </w:t>
      </w:r>
      <w:proofErr w:type="gramStart"/>
      <w:r>
        <w:rPr>
          <w:rFonts w:ascii="Times New Roman" w:hAnsi="Times New Roman" w:cs="Times New Roman"/>
          <w:color w:val="000000"/>
        </w:rPr>
        <w:t>став</w:t>
      </w:r>
      <w:proofErr w:type="gramEnd"/>
      <w:r>
        <w:rPr>
          <w:rFonts w:ascii="Times New Roman" w:hAnsi="Times New Roman" w:cs="Times New Roman"/>
          <w:color w:val="000000"/>
        </w:rPr>
        <w:t xml:space="preserve"> 1</w:t>
      </w:r>
      <w:r w:rsidR="00D56EB0" w:rsidRPr="005B0EB9">
        <w:rPr>
          <w:rFonts w:ascii="Times New Roman" w:hAnsi="Times New Roman" w:cs="Times New Roman"/>
          <w:color w:val="000000"/>
        </w:rPr>
        <w:t xml:space="preserve">. </w:t>
      </w:r>
      <w:r>
        <w:rPr>
          <w:rFonts w:ascii="Times New Roman" w:hAnsi="Times New Roman" w:cs="Times New Roman"/>
          <w:color w:val="000000"/>
        </w:rPr>
        <w:t>Тачка 4 Одлуке о месним заједницама на територији општине Врњачка Бања („Сл.лист општине Врњачка Бања“, бр. 15/19), И</w:t>
      </w:r>
      <w:r w:rsidR="00D56EB0" w:rsidRPr="005B0EB9">
        <w:rPr>
          <w:rFonts w:ascii="Times New Roman" w:hAnsi="Times New Roman" w:cs="Times New Roman"/>
          <w:color w:val="000000"/>
        </w:rPr>
        <w:t>зборна комисија</w:t>
      </w:r>
      <w:r>
        <w:rPr>
          <w:rFonts w:ascii="Times New Roman" w:hAnsi="Times New Roman" w:cs="Times New Roman"/>
          <w:color w:val="000000"/>
        </w:rPr>
        <w:t xml:space="preserve"> за спровођење избора за чланове Савета месних заједница Врњачке Бање</w:t>
      </w:r>
      <w:r w:rsidR="00D56EB0" w:rsidRPr="005B0EB9">
        <w:rPr>
          <w:rFonts w:ascii="Times New Roman" w:hAnsi="Times New Roman" w:cs="Times New Roman"/>
          <w:color w:val="000000"/>
        </w:rPr>
        <w:t>, н</w:t>
      </w:r>
      <w:r>
        <w:rPr>
          <w:rFonts w:ascii="Times New Roman" w:hAnsi="Times New Roman" w:cs="Times New Roman"/>
          <w:color w:val="000000"/>
        </w:rPr>
        <w:t>а седници одржаној 26.3.2021</w:t>
      </w:r>
      <w:r w:rsidR="00D56EB0" w:rsidRPr="005B0EB9">
        <w:rPr>
          <w:rFonts w:ascii="Times New Roman" w:hAnsi="Times New Roman" w:cs="Times New Roman"/>
          <w:color w:val="000000"/>
        </w:rPr>
        <w:t xml:space="preserve">. </w:t>
      </w:r>
      <w:proofErr w:type="gramStart"/>
      <w:r w:rsidR="00D56EB0" w:rsidRPr="005B0EB9">
        <w:rPr>
          <w:rFonts w:ascii="Times New Roman" w:hAnsi="Times New Roman" w:cs="Times New Roman"/>
          <w:color w:val="000000"/>
        </w:rPr>
        <w:t>године</w:t>
      </w:r>
      <w:proofErr w:type="gramEnd"/>
      <w:r w:rsidR="00D56EB0" w:rsidRPr="005B0EB9">
        <w:rPr>
          <w:rFonts w:ascii="Times New Roman" w:hAnsi="Times New Roman" w:cs="Times New Roman"/>
          <w:color w:val="000000"/>
        </w:rPr>
        <w:t>, донела је</w:t>
      </w:r>
    </w:p>
    <w:p w:rsidR="00486508" w:rsidRPr="00F82150" w:rsidRDefault="00F82150" w:rsidP="005B0EB9">
      <w:pPr>
        <w:spacing w:after="225"/>
        <w:jc w:val="center"/>
        <w:rPr>
          <w:rFonts w:ascii="Times New Roman" w:hAnsi="Times New Roman" w:cs="Times New Roman"/>
        </w:rPr>
      </w:pPr>
      <w:r>
        <w:rPr>
          <w:rFonts w:ascii="Times New Roman" w:hAnsi="Times New Roman" w:cs="Times New Roman"/>
          <w:b/>
          <w:color w:val="000000"/>
        </w:rPr>
        <w:t>УПУТСТВО</w:t>
      </w:r>
    </w:p>
    <w:p w:rsidR="00486508" w:rsidRPr="005B0EB9" w:rsidRDefault="00D56EB0" w:rsidP="005B0EB9">
      <w:pPr>
        <w:spacing w:after="150"/>
        <w:jc w:val="center"/>
        <w:rPr>
          <w:rFonts w:ascii="Times New Roman" w:hAnsi="Times New Roman" w:cs="Times New Roman"/>
        </w:rPr>
      </w:pPr>
      <w:proofErr w:type="gramStart"/>
      <w:r w:rsidRPr="005B0EB9">
        <w:rPr>
          <w:rFonts w:ascii="Times New Roman" w:hAnsi="Times New Roman" w:cs="Times New Roman"/>
          <w:b/>
          <w:color w:val="000000"/>
        </w:rPr>
        <w:t>о</w:t>
      </w:r>
      <w:proofErr w:type="gramEnd"/>
      <w:r w:rsidRPr="005B0EB9">
        <w:rPr>
          <w:rFonts w:ascii="Times New Roman" w:hAnsi="Times New Roman" w:cs="Times New Roman"/>
          <w:b/>
          <w:color w:val="000000"/>
        </w:rPr>
        <w:t xml:space="preserve"> раду бирачких одбора н</w:t>
      </w:r>
      <w:r w:rsidR="005B0EB9">
        <w:rPr>
          <w:rFonts w:ascii="Times New Roman" w:hAnsi="Times New Roman" w:cs="Times New Roman"/>
          <w:b/>
          <w:color w:val="000000"/>
        </w:rPr>
        <w:t xml:space="preserve">а спровођењу </w:t>
      </w:r>
      <w:r w:rsidRPr="005B0EB9">
        <w:rPr>
          <w:rFonts w:ascii="Times New Roman" w:hAnsi="Times New Roman" w:cs="Times New Roman"/>
          <w:b/>
          <w:color w:val="000000"/>
        </w:rPr>
        <w:t xml:space="preserve">избора </w:t>
      </w:r>
      <w:r w:rsidR="005B0EB9">
        <w:rPr>
          <w:rFonts w:ascii="Times New Roman" w:hAnsi="Times New Roman" w:cs="Times New Roman"/>
          <w:b/>
          <w:color w:val="000000"/>
        </w:rPr>
        <w:t>за чланове Савета месних заједница Врњачке Бање р</w:t>
      </w:r>
      <w:r w:rsidRPr="005B0EB9">
        <w:rPr>
          <w:rFonts w:ascii="Times New Roman" w:hAnsi="Times New Roman" w:cs="Times New Roman"/>
          <w:b/>
          <w:color w:val="000000"/>
        </w:rPr>
        <w:t>а</w:t>
      </w:r>
      <w:r w:rsidR="005B0EB9">
        <w:rPr>
          <w:rFonts w:ascii="Times New Roman" w:hAnsi="Times New Roman" w:cs="Times New Roman"/>
          <w:b/>
          <w:color w:val="000000"/>
        </w:rPr>
        <w:t>списаних за 28. април  2021</w:t>
      </w:r>
      <w:r w:rsidRPr="005B0EB9">
        <w:rPr>
          <w:rFonts w:ascii="Times New Roman" w:hAnsi="Times New Roman" w:cs="Times New Roman"/>
          <w:b/>
          <w:color w:val="000000"/>
        </w:rPr>
        <w:t xml:space="preserve">. </w:t>
      </w:r>
      <w:proofErr w:type="gramStart"/>
      <w:r w:rsidRPr="005B0EB9">
        <w:rPr>
          <w:rFonts w:ascii="Times New Roman" w:hAnsi="Times New Roman" w:cs="Times New Roman"/>
          <w:b/>
          <w:color w:val="000000"/>
        </w:rPr>
        <w:t>године</w:t>
      </w:r>
      <w:proofErr w:type="gramEnd"/>
    </w:p>
    <w:p w:rsidR="005B0EB9" w:rsidRDefault="005B0EB9" w:rsidP="005B0EB9">
      <w:pPr>
        <w:spacing w:after="120"/>
        <w:jc w:val="center"/>
        <w:rPr>
          <w:rFonts w:ascii="Times New Roman" w:hAnsi="Times New Roman" w:cs="Times New Roman"/>
          <w:color w:val="000000"/>
        </w:rPr>
      </w:pPr>
    </w:p>
    <w:p w:rsidR="00486508" w:rsidRPr="005B0EB9" w:rsidRDefault="00D56EB0" w:rsidP="005B0EB9">
      <w:pPr>
        <w:spacing w:after="120"/>
        <w:jc w:val="center"/>
        <w:rPr>
          <w:rFonts w:ascii="Times New Roman" w:hAnsi="Times New Roman" w:cs="Times New Roman"/>
        </w:rPr>
      </w:pPr>
      <w:r w:rsidRPr="005B0EB9">
        <w:rPr>
          <w:rFonts w:ascii="Times New Roman" w:hAnsi="Times New Roman" w:cs="Times New Roman"/>
          <w:color w:val="000000"/>
        </w:rPr>
        <w:t>I. УВОДНЕ ОДРЕДБЕ</w:t>
      </w:r>
    </w:p>
    <w:p w:rsidR="00486508" w:rsidRPr="005B0EB9" w:rsidRDefault="00D56EB0" w:rsidP="005B0EB9">
      <w:pPr>
        <w:spacing w:after="120"/>
        <w:jc w:val="center"/>
        <w:rPr>
          <w:rFonts w:ascii="Times New Roman" w:hAnsi="Times New Roman" w:cs="Times New Roman"/>
        </w:rPr>
      </w:pPr>
      <w:proofErr w:type="gramStart"/>
      <w:r w:rsidRPr="005B0EB9">
        <w:rPr>
          <w:rFonts w:ascii="Times New Roman" w:hAnsi="Times New Roman" w:cs="Times New Roman"/>
          <w:color w:val="000000"/>
        </w:rPr>
        <w:t>Члан 1.</w:t>
      </w:r>
      <w:proofErr w:type="gramEnd"/>
    </w:p>
    <w:p w:rsidR="005B0EB9" w:rsidRDefault="00D56EB0" w:rsidP="005B0EB9">
      <w:pPr>
        <w:spacing w:after="150"/>
        <w:ind w:firstLine="720"/>
        <w:jc w:val="both"/>
        <w:rPr>
          <w:rFonts w:ascii="Times New Roman" w:hAnsi="Times New Roman" w:cs="Times New Roman"/>
          <w:color w:val="000000"/>
        </w:rPr>
      </w:pPr>
      <w:proofErr w:type="gramStart"/>
      <w:r w:rsidRPr="005B0EB9">
        <w:rPr>
          <w:rFonts w:ascii="Times New Roman" w:hAnsi="Times New Roman" w:cs="Times New Roman"/>
          <w:color w:val="000000"/>
        </w:rPr>
        <w:t xml:space="preserve">Овим правилима ближе се уређује рад бирачких одбора на </w:t>
      </w:r>
      <w:r w:rsidR="005B0EB9" w:rsidRPr="005B0EB9">
        <w:rPr>
          <w:rFonts w:ascii="Times New Roman" w:hAnsi="Times New Roman" w:cs="Times New Roman"/>
          <w:color w:val="000000"/>
        </w:rPr>
        <w:t>спровођењу избора за чланове Савета месних заједница Врњачке Бање расписаних за 28.</w:t>
      </w:r>
      <w:proofErr w:type="gramEnd"/>
      <w:r w:rsidR="005B0EB9" w:rsidRPr="005B0EB9">
        <w:rPr>
          <w:rFonts w:ascii="Times New Roman" w:hAnsi="Times New Roman" w:cs="Times New Roman"/>
          <w:color w:val="000000"/>
        </w:rPr>
        <w:t xml:space="preserve"> април 2021. </w:t>
      </w:r>
      <w:proofErr w:type="gramStart"/>
      <w:r w:rsidR="005B0EB9" w:rsidRPr="005B0EB9">
        <w:rPr>
          <w:rFonts w:ascii="Times New Roman" w:hAnsi="Times New Roman" w:cs="Times New Roman"/>
          <w:color w:val="000000"/>
        </w:rPr>
        <w:t>године</w:t>
      </w:r>
      <w:proofErr w:type="gramEnd"/>
      <w:r w:rsidR="005B0EB9" w:rsidRPr="005B0EB9">
        <w:rPr>
          <w:rFonts w:ascii="Times New Roman" w:hAnsi="Times New Roman" w:cs="Times New Roman"/>
          <w:color w:val="000000"/>
        </w:rPr>
        <w:t xml:space="preserve"> </w:t>
      </w:r>
    </w:p>
    <w:p w:rsidR="00486508" w:rsidRPr="005B0EB9" w:rsidRDefault="00D56EB0" w:rsidP="005B0EB9">
      <w:pPr>
        <w:spacing w:after="150"/>
        <w:jc w:val="center"/>
        <w:rPr>
          <w:rFonts w:ascii="Times New Roman" w:hAnsi="Times New Roman" w:cs="Times New Roman"/>
        </w:rPr>
      </w:pPr>
      <w:proofErr w:type="gramStart"/>
      <w:r w:rsidRPr="005B0EB9">
        <w:rPr>
          <w:rFonts w:ascii="Times New Roman" w:hAnsi="Times New Roman" w:cs="Times New Roman"/>
          <w:color w:val="000000"/>
        </w:rPr>
        <w:t>Члан 2.</w:t>
      </w:r>
      <w:proofErr w:type="gramEnd"/>
    </w:p>
    <w:p w:rsidR="005B0EB9" w:rsidRDefault="00D56EB0" w:rsidP="005B0EB9">
      <w:pPr>
        <w:spacing w:after="150"/>
        <w:ind w:firstLine="720"/>
        <w:jc w:val="both"/>
        <w:rPr>
          <w:rFonts w:ascii="Times New Roman" w:hAnsi="Times New Roman" w:cs="Times New Roman"/>
          <w:color w:val="000000"/>
        </w:rPr>
      </w:pPr>
      <w:proofErr w:type="gramStart"/>
      <w:r w:rsidRPr="005B0EB9">
        <w:rPr>
          <w:rFonts w:ascii="Times New Roman" w:hAnsi="Times New Roman" w:cs="Times New Roman"/>
          <w:color w:val="000000"/>
        </w:rPr>
        <w:t>Изборе из члана 1.</w:t>
      </w:r>
      <w:proofErr w:type="gramEnd"/>
      <w:r w:rsidRPr="005B0EB9">
        <w:rPr>
          <w:rFonts w:ascii="Times New Roman" w:hAnsi="Times New Roman" w:cs="Times New Roman"/>
          <w:color w:val="000000"/>
        </w:rPr>
        <w:t xml:space="preserve"> </w:t>
      </w:r>
      <w:proofErr w:type="gramStart"/>
      <w:r w:rsidRPr="005B0EB9">
        <w:rPr>
          <w:rFonts w:ascii="Times New Roman" w:hAnsi="Times New Roman" w:cs="Times New Roman"/>
          <w:color w:val="000000"/>
        </w:rPr>
        <w:t>ових</w:t>
      </w:r>
      <w:proofErr w:type="gramEnd"/>
      <w:r w:rsidRPr="005B0EB9">
        <w:rPr>
          <w:rFonts w:ascii="Times New Roman" w:hAnsi="Times New Roman" w:cs="Times New Roman"/>
          <w:color w:val="000000"/>
        </w:rPr>
        <w:t xml:space="preserve"> правила спроводе бирачки одбори образовани у складу са </w:t>
      </w:r>
      <w:r w:rsidR="005B0EB9">
        <w:rPr>
          <w:rFonts w:ascii="Times New Roman" w:hAnsi="Times New Roman" w:cs="Times New Roman"/>
          <w:color w:val="000000"/>
        </w:rPr>
        <w:t xml:space="preserve">чланом 27.-31. Одлуке о месним заједницама на територији општине Врњачка Бања („Сл.лист општине Врњачка Бања“, бр. 15/19). </w:t>
      </w:r>
    </w:p>
    <w:p w:rsidR="00486508" w:rsidRPr="005B0EB9" w:rsidRDefault="00D56EB0" w:rsidP="005B0EB9">
      <w:pPr>
        <w:spacing w:after="150"/>
        <w:jc w:val="center"/>
        <w:rPr>
          <w:rFonts w:ascii="Times New Roman" w:hAnsi="Times New Roman" w:cs="Times New Roman"/>
        </w:rPr>
      </w:pPr>
      <w:proofErr w:type="gramStart"/>
      <w:r w:rsidRPr="005B0EB9">
        <w:rPr>
          <w:rFonts w:ascii="Times New Roman" w:hAnsi="Times New Roman" w:cs="Times New Roman"/>
          <w:color w:val="000000"/>
        </w:rPr>
        <w:t>Члан 3.</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Бирачки одбор непосредно спроводи гласање на бирачком месту, обезбеђује правилност и тајност гласања, утврђује резултате гласања на бирачком месту и обавља друге послове одређене </w:t>
      </w:r>
      <w:r w:rsidR="005B0EB9">
        <w:rPr>
          <w:rFonts w:ascii="Times New Roman" w:hAnsi="Times New Roman" w:cs="Times New Roman"/>
          <w:color w:val="000000"/>
        </w:rPr>
        <w:t xml:space="preserve">Одлуком о месним заједницама на територији општине Врњачка Бања („Сл.лист општине Врњачка Бања“, бр. 15/19) </w:t>
      </w:r>
      <w:r w:rsidRPr="005B0EB9">
        <w:rPr>
          <w:rFonts w:ascii="Times New Roman" w:hAnsi="Times New Roman" w:cs="Times New Roman"/>
          <w:color w:val="000000"/>
        </w:rPr>
        <w:t>и овим правилима.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Бирачки одбор одлучује већином гласова од укупног броја чланова.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(3) Рад бирачког одбора је јаван.</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(4) Док је бирачко место отворено и док траје гласање, на бирачком месту морају да буду </w:t>
      </w:r>
    </w:p>
    <w:p w:rsidR="00486508" w:rsidRPr="005B0EB9" w:rsidRDefault="00D56EB0" w:rsidP="008E0B80">
      <w:pPr>
        <w:spacing w:after="120"/>
        <w:jc w:val="center"/>
        <w:rPr>
          <w:rFonts w:ascii="Times New Roman" w:hAnsi="Times New Roman" w:cs="Times New Roman"/>
        </w:rPr>
      </w:pPr>
      <w:r w:rsidRPr="005B0EB9">
        <w:rPr>
          <w:rFonts w:ascii="Times New Roman" w:hAnsi="Times New Roman" w:cs="Times New Roman"/>
          <w:color w:val="000000"/>
        </w:rPr>
        <w:t>II. ПРИПРЕМА ЗА ПОЧЕТАК ГЛАСАЊА</w:t>
      </w:r>
    </w:p>
    <w:p w:rsidR="00486508" w:rsidRPr="005B0EB9" w:rsidRDefault="005B0EB9" w:rsidP="005B0EB9">
      <w:pPr>
        <w:spacing w:after="120"/>
        <w:jc w:val="center"/>
        <w:rPr>
          <w:rFonts w:ascii="Times New Roman" w:hAnsi="Times New Roman" w:cs="Times New Roman"/>
        </w:rPr>
      </w:pPr>
      <w:proofErr w:type="gramStart"/>
      <w:r>
        <w:rPr>
          <w:rFonts w:ascii="Times New Roman" w:hAnsi="Times New Roman" w:cs="Times New Roman"/>
          <w:color w:val="000000"/>
        </w:rPr>
        <w:t>Члан 4</w:t>
      </w:r>
      <w:r w:rsidR="00D56EB0" w:rsidRPr="005B0EB9">
        <w:rPr>
          <w:rFonts w:ascii="Times New Roman" w:hAnsi="Times New Roman" w:cs="Times New Roman"/>
          <w:color w:val="000000"/>
        </w:rPr>
        <w:t>.</w:t>
      </w:r>
      <w:proofErr w:type="gramEnd"/>
    </w:p>
    <w:p w:rsidR="00486508" w:rsidRPr="005B0EB9" w:rsidRDefault="005B0EB9" w:rsidP="005B0EB9">
      <w:pPr>
        <w:spacing w:after="150"/>
        <w:jc w:val="both"/>
        <w:rPr>
          <w:rFonts w:ascii="Times New Roman" w:hAnsi="Times New Roman" w:cs="Times New Roman"/>
        </w:rPr>
      </w:pPr>
      <w:r>
        <w:rPr>
          <w:rFonts w:ascii="Times New Roman" w:hAnsi="Times New Roman" w:cs="Times New Roman"/>
          <w:color w:val="000000"/>
        </w:rPr>
        <w:t>(1) Дана 28. априла 2021</w:t>
      </w:r>
      <w:r w:rsidR="00D56EB0" w:rsidRPr="005B0EB9">
        <w:rPr>
          <w:rFonts w:ascii="Times New Roman" w:hAnsi="Times New Roman" w:cs="Times New Roman"/>
          <w:color w:val="000000"/>
        </w:rPr>
        <w:t xml:space="preserve">. </w:t>
      </w:r>
      <w:proofErr w:type="gramStart"/>
      <w:r w:rsidR="00D56EB0" w:rsidRPr="005B0EB9">
        <w:rPr>
          <w:rFonts w:ascii="Times New Roman" w:hAnsi="Times New Roman" w:cs="Times New Roman"/>
          <w:color w:val="000000"/>
        </w:rPr>
        <w:t>године</w:t>
      </w:r>
      <w:proofErr w:type="gramEnd"/>
      <w:r w:rsidR="00D56EB0" w:rsidRPr="005B0EB9">
        <w:rPr>
          <w:rFonts w:ascii="Times New Roman" w:hAnsi="Times New Roman" w:cs="Times New Roman"/>
          <w:color w:val="000000"/>
        </w:rPr>
        <w:t xml:space="preserve"> бирачки одбор се састаје у 6,00 часова на бирачком месту, да би се извршиле припреме за почетак гласања, што се констатује у З</w:t>
      </w:r>
      <w:r>
        <w:rPr>
          <w:rFonts w:ascii="Times New Roman" w:hAnsi="Times New Roman" w:cs="Times New Roman"/>
          <w:color w:val="000000"/>
        </w:rPr>
        <w:t>аписнику о раду бирачког одбора.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Чланови бирачког одбора припремају почетак гласања следећим редоследом: отварају врећу </w:t>
      </w:r>
      <w:r w:rsidR="005B0EB9">
        <w:rPr>
          <w:rFonts w:ascii="Times New Roman" w:hAnsi="Times New Roman" w:cs="Times New Roman"/>
          <w:color w:val="000000"/>
        </w:rPr>
        <w:t>са изборним материјалом</w:t>
      </w:r>
      <w:r w:rsidRPr="005B0EB9">
        <w:rPr>
          <w:rFonts w:ascii="Times New Roman" w:hAnsi="Times New Roman" w:cs="Times New Roman"/>
          <w:color w:val="000000"/>
        </w:rPr>
        <w:t>, утврђују да ли је примљени материјал за гласање исправан и потпун, уређују бирачко место и договарају се о начину рада и подели задужења приликом спровођења гласања.</w:t>
      </w:r>
    </w:p>
    <w:p w:rsidR="00486508" w:rsidRPr="005B0EB9" w:rsidRDefault="00D56EB0" w:rsidP="005B0EB9">
      <w:pPr>
        <w:spacing w:after="120"/>
        <w:jc w:val="both"/>
        <w:rPr>
          <w:rFonts w:ascii="Times New Roman" w:hAnsi="Times New Roman" w:cs="Times New Roman"/>
        </w:rPr>
      </w:pPr>
      <w:r w:rsidRPr="005B0EB9">
        <w:rPr>
          <w:rFonts w:ascii="Times New Roman" w:hAnsi="Times New Roman" w:cs="Times New Roman"/>
          <w:b/>
          <w:color w:val="000000"/>
        </w:rPr>
        <w:t>1. Утврђивање потпуности и исправности изборног материјала</w:t>
      </w:r>
    </w:p>
    <w:p w:rsidR="00486508" w:rsidRPr="005B0EB9" w:rsidRDefault="005B0EB9" w:rsidP="005B0EB9">
      <w:pPr>
        <w:spacing w:after="120"/>
        <w:jc w:val="center"/>
        <w:rPr>
          <w:rFonts w:ascii="Times New Roman" w:hAnsi="Times New Roman" w:cs="Times New Roman"/>
        </w:rPr>
      </w:pPr>
      <w:proofErr w:type="gramStart"/>
      <w:r>
        <w:rPr>
          <w:rFonts w:ascii="Times New Roman" w:hAnsi="Times New Roman" w:cs="Times New Roman"/>
          <w:color w:val="000000"/>
        </w:rPr>
        <w:t>Члан 5</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Примљени изборни материјал бирачки одбор упоређује са стањем из записника о примопредаји изборног мате</w:t>
      </w:r>
      <w:r w:rsidR="005B0EB9">
        <w:rPr>
          <w:rFonts w:ascii="Times New Roman" w:hAnsi="Times New Roman" w:cs="Times New Roman"/>
          <w:color w:val="000000"/>
        </w:rPr>
        <w:t>ријала</w:t>
      </w:r>
      <w:r w:rsidRPr="005B0EB9">
        <w:rPr>
          <w:rFonts w:ascii="Times New Roman" w:hAnsi="Times New Roman" w:cs="Times New Roman"/>
          <w:color w:val="000000"/>
        </w:rPr>
        <w:t xml:space="preserve"> и тако утврђује да ли је примљени материјал потпун и исправан.</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lastRenderedPageBreak/>
        <w:t>(2) Ако нешто од изборног материјала недостаје, бирачки одбор то констатује у Записнику о раду бирачког одбора и о томе одмах обавештава радно тело.</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(3) Ако бирачком одбору није уручен довољан број гласачких листића, он отвара бирачко место са гласачким листићима које поседује.</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(4) Бирачки одбор утврђује да ли је примљени материјал потпун и исправан за све изборе који се спроводе на том бирачком месту.</w:t>
      </w:r>
    </w:p>
    <w:p w:rsidR="00486508" w:rsidRPr="005B0EB9" w:rsidRDefault="00D56EB0" w:rsidP="005B0EB9">
      <w:pPr>
        <w:spacing w:after="120"/>
        <w:jc w:val="both"/>
        <w:rPr>
          <w:rFonts w:ascii="Times New Roman" w:hAnsi="Times New Roman" w:cs="Times New Roman"/>
        </w:rPr>
      </w:pPr>
      <w:r w:rsidRPr="005B0EB9">
        <w:rPr>
          <w:rFonts w:ascii="Times New Roman" w:hAnsi="Times New Roman" w:cs="Times New Roman"/>
          <w:b/>
          <w:color w:val="000000"/>
        </w:rPr>
        <w:t>2. Уређивање бирачког места</w:t>
      </w:r>
    </w:p>
    <w:p w:rsidR="00486508" w:rsidRPr="005B0EB9" w:rsidRDefault="005B0EB9" w:rsidP="005B0EB9">
      <w:pPr>
        <w:spacing w:after="120"/>
        <w:jc w:val="center"/>
        <w:rPr>
          <w:rFonts w:ascii="Times New Roman" w:hAnsi="Times New Roman" w:cs="Times New Roman"/>
        </w:rPr>
      </w:pPr>
      <w:proofErr w:type="gramStart"/>
      <w:r>
        <w:rPr>
          <w:rFonts w:ascii="Times New Roman" w:hAnsi="Times New Roman" w:cs="Times New Roman"/>
          <w:color w:val="000000"/>
        </w:rPr>
        <w:t>Члан 6</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Пошто утврди да располаже изборним материјалом неопходним за почетак гласања, чланови бирачког одбора приступају уређивању бирачког места.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Прво се на улазу у објекат у којем се налази бирачко место истичу број и назив бирачког места и Извод из Решења о одређивању бирачких места.</w:t>
      </w:r>
    </w:p>
    <w:p w:rsidR="00486508" w:rsidRPr="005B0EB9" w:rsidRDefault="005B0EB9"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r>
        <w:rPr>
          <w:rFonts w:ascii="Times New Roman" w:hAnsi="Times New Roman" w:cs="Times New Roman"/>
          <w:color w:val="000000"/>
        </w:rPr>
        <w:t>(3</w:t>
      </w:r>
      <w:r w:rsidR="00D56EB0" w:rsidRPr="005B0EB9">
        <w:rPr>
          <w:rFonts w:ascii="Times New Roman" w:hAnsi="Times New Roman" w:cs="Times New Roman"/>
          <w:color w:val="000000"/>
        </w:rPr>
        <w:t>) На улазу у просторију у којој је бирачко место истиче се број и назив бирачког места.</w:t>
      </w:r>
    </w:p>
    <w:p w:rsidR="00486508" w:rsidRPr="005B0EB9" w:rsidRDefault="005B0EB9"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r>
        <w:rPr>
          <w:rFonts w:ascii="Times New Roman" w:hAnsi="Times New Roman" w:cs="Times New Roman"/>
          <w:color w:val="000000"/>
        </w:rPr>
        <w:t>(4</w:t>
      </w:r>
      <w:r w:rsidR="00D56EB0" w:rsidRPr="005B0EB9">
        <w:rPr>
          <w:rFonts w:ascii="Times New Roman" w:hAnsi="Times New Roman" w:cs="Times New Roman"/>
          <w:color w:val="000000"/>
        </w:rPr>
        <w:t>) У просторији у којој је бирачко место или непосредно испред те просторије, обавезно се истичу збирне изборне листе кандидата за све изборе који се спроводе на том бирачком месту.</w:t>
      </w:r>
    </w:p>
    <w:p w:rsidR="00486508" w:rsidRPr="005B0EB9" w:rsidRDefault="005B0EB9" w:rsidP="005B0EB9">
      <w:pPr>
        <w:spacing w:after="120"/>
        <w:jc w:val="center"/>
        <w:rPr>
          <w:rFonts w:ascii="Times New Roman" w:hAnsi="Times New Roman" w:cs="Times New Roman"/>
        </w:rPr>
      </w:pPr>
      <w:proofErr w:type="gramStart"/>
      <w:r>
        <w:rPr>
          <w:rFonts w:ascii="Times New Roman" w:hAnsi="Times New Roman" w:cs="Times New Roman"/>
          <w:color w:val="000000"/>
        </w:rPr>
        <w:t>Члан 7</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w:t>
      </w:r>
      <w:r w:rsidR="005B0EB9">
        <w:rPr>
          <w:rFonts w:ascii="Times New Roman" w:hAnsi="Times New Roman" w:cs="Times New Roman"/>
          <w:color w:val="000000"/>
        </w:rPr>
        <w:t>Б</w:t>
      </w:r>
      <w:r w:rsidRPr="005B0EB9">
        <w:rPr>
          <w:rFonts w:ascii="Times New Roman" w:hAnsi="Times New Roman" w:cs="Times New Roman"/>
          <w:color w:val="000000"/>
        </w:rPr>
        <w:t>ирачки одбор уређује просторију за гласање тако да од улаза до гласачких кутија, места за обављање изборних радњи буду постављена следећим редоследом:</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proofErr w:type="gramStart"/>
      <w:r w:rsidRPr="005B0EB9">
        <w:rPr>
          <w:rFonts w:ascii="Times New Roman" w:hAnsi="Times New Roman" w:cs="Times New Roman"/>
          <w:color w:val="000000"/>
        </w:rPr>
        <w:t>место</w:t>
      </w:r>
      <w:proofErr w:type="gramEnd"/>
      <w:r w:rsidRPr="005B0EB9">
        <w:rPr>
          <w:rFonts w:ascii="Times New Roman" w:hAnsi="Times New Roman" w:cs="Times New Roman"/>
          <w:color w:val="000000"/>
        </w:rPr>
        <w:t xml:space="preserve"> на коме се утврђује идентитет бирача;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proofErr w:type="gramStart"/>
      <w:r w:rsidRPr="005B0EB9">
        <w:rPr>
          <w:rFonts w:ascii="Times New Roman" w:hAnsi="Times New Roman" w:cs="Times New Roman"/>
          <w:color w:val="000000"/>
        </w:rPr>
        <w:t>место</w:t>
      </w:r>
      <w:proofErr w:type="gramEnd"/>
      <w:r w:rsidRPr="005B0EB9">
        <w:rPr>
          <w:rFonts w:ascii="Times New Roman" w:hAnsi="Times New Roman" w:cs="Times New Roman"/>
          <w:color w:val="000000"/>
        </w:rPr>
        <w:t xml:space="preserve"> на коме се налази извод из бирачког списка за гл</w:t>
      </w:r>
      <w:r w:rsidR="00746A1A">
        <w:rPr>
          <w:rFonts w:ascii="Times New Roman" w:hAnsi="Times New Roman" w:cs="Times New Roman"/>
          <w:color w:val="000000"/>
        </w:rPr>
        <w:t>асање на</w:t>
      </w:r>
      <w:r w:rsidRPr="005B0EB9">
        <w:rPr>
          <w:rFonts w:ascii="Times New Roman" w:hAnsi="Times New Roman" w:cs="Times New Roman"/>
          <w:color w:val="000000"/>
        </w:rPr>
        <w:t xml:space="preserve"> изборима;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proofErr w:type="gramStart"/>
      <w:r w:rsidRPr="005B0EB9">
        <w:rPr>
          <w:rFonts w:ascii="Times New Roman" w:hAnsi="Times New Roman" w:cs="Times New Roman"/>
          <w:color w:val="000000"/>
        </w:rPr>
        <w:t>место</w:t>
      </w:r>
      <w:proofErr w:type="gramEnd"/>
      <w:r w:rsidRPr="005B0EB9">
        <w:rPr>
          <w:rFonts w:ascii="Times New Roman" w:hAnsi="Times New Roman" w:cs="Times New Roman"/>
          <w:color w:val="000000"/>
        </w:rPr>
        <w:t xml:space="preserve"> на коме се уру</w:t>
      </w:r>
      <w:r w:rsidR="00746A1A">
        <w:rPr>
          <w:rFonts w:ascii="Times New Roman" w:hAnsi="Times New Roman" w:cs="Times New Roman"/>
          <w:color w:val="000000"/>
        </w:rPr>
        <w:t>чују гласачки листићи за</w:t>
      </w:r>
      <w:r w:rsidRPr="005B0EB9">
        <w:rPr>
          <w:rFonts w:ascii="Times New Roman" w:hAnsi="Times New Roman" w:cs="Times New Roman"/>
          <w:color w:val="000000"/>
        </w:rPr>
        <w:t xml:space="preserve"> изборе;</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proofErr w:type="gramStart"/>
      <w:r w:rsidRPr="005B0EB9">
        <w:rPr>
          <w:rFonts w:ascii="Times New Roman" w:hAnsi="Times New Roman" w:cs="Times New Roman"/>
          <w:color w:val="000000"/>
        </w:rPr>
        <w:t>паравани</w:t>
      </w:r>
      <w:proofErr w:type="gramEnd"/>
      <w:r w:rsidRPr="005B0EB9">
        <w:rPr>
          <w:rFonts w:ascii="Times New Roman" w:hAnsi="Times New Roman" w:cs="Times New Roman"/>
          <w:color w:val="000000"/>
        </w:rPr>
        <w:t xml:space="preserve"> за гласање, који морају бити тако постављени да обезбеде тајност гласања;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proofErr w:type="gramStart"/>
      <w:r w:rsidR="00746A1A">
        <w:rPr>
          <w:rFonts w:ascii="Times New Roman" w:hAnsi="Times New Roman" w:cs="Times New Roman"/>
          <w:color w:val="000000"/>
        </w:rPr>
        <w:t>гласачка</w:t>
      </w:r>
      <w:proofErr w:type="gramEnd"/>
      <w:r w:rsidR="00746A1A">
        <w:rPr>
          <w:rFonts w:ascii="Times New Roman" w:hAnsi="Times New Roman" w:cs="Times New Roman"/>
          <w:color w:val="000000"/>
        </w:rPr>
        <w:t xml:space="preserve"> кутија</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Паравани за гласање морају да буду постављени на начин који обезбеђује тајност гласања, односно тако да нико од чланова бирачког одбора, посматрача, новинара или других бирача не може да види како бирач попуњава гласачки листић.</w:t>
      </w:r>
    </w:p>
    <w:p w:rsidR="00486508" w:rsidRPr="00746A1A" w:rsidRDefault="00746A1A" w:rsidP="005B0EB9">
      <w:pPr>
        <w:spacing w:after="150"/>
        <w:jc w:val="both"/>
        <w:rPr>
          <w:rFonts w:ascii="Times New Roman" w:hAnsi="Times New Roman" w:cs="Times New Roman"/>
        </w:rPr>
      </w:pPr>
      <w:r>
        <w:rPr>
          <w:rFonts w:ascii="Times New Roman" w:hAnsi="Times New Roman" w:cs="Times New Roman"/>
          <w:color w:val="000000"/>
        </w:rPr>
        <w:t>(3) На гласачке кутије</w:t>
      </w:r>
      <w:r w:rsidR="00D56EB0" w:rsidRPr="005B0EB9">
        <w:rPr>
          <w:rFonts w:ascii="Times New Roman" w:hAnsi="Times New Roman" w:cs="Times New Roman"/>
          <w:color w:val="000000"/>
        </w:rPr>
        <w:t xml:space="preserve"> се лепи одговарајућа ознака избора</w:t>
      </w:r>
      <w:r>
        <w:rPr>
          <w:rFonts w:ascii="Times New Roman" w:hAnsi="Times New Roman" w:cs="Times New Roman"/>
          <w:color w:val="000000"/>
        </w:rPr>
        <w:t>.</w:t>
      </w:r>
    </w:p>
    <w:p w:rsidR="00486508" w:rsidRPr="005B0EB9" w:rsidRDefault="00746A1A" w:rsidP="00746A1A">
      <w:pPr>
        <w:spacing w:after="120"/>
        <w:jc w:val="center"/>
        <w:rPr>
          <w:rFonts w:ascii="Times New Roman" w:hAnsi="Times New Roman" w:cs="Times New Roman"/>
        </w:rPr>
      </w:pPr>
      <w:proofErr w:type="gramStart"/>
      <w:r>
        <w:rPr>
          <w:rFonts w:ascii="Times New Roman" w:hAnsi="Times New Roman" w:cs="Times New Roman"/>
          <w:color w:val="000000"/>
        </w:rPr>
        <w:t>Члан 8</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Бирачки одбор проверава да ли су на бирачком месту и на 50 метара од бирачког места истакнути симболи подносилаца изборних листа и други изборни пропагандни материјал.</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Ако је на бирачком месту и на 50 метара од бирачког места истакнут изборни пропагандни материјал, бирачки одбор га сам уклања или, ако није у могућности сам да га уклони, о потреби да се матери</w:t>
      </w:r>
      <w:r w:rsidR="00746A1A">
        <w:rPr>
          <w:rFonts w:ascii="Times New Roman" w:hAnsi="Times New Roman" w:cs="Times New Roman"/>
          <w:color w:val="000000"/>
        </w:rPr>
        <w:t>јал уклони обавештава Изборну комисију, која</w:t>
      </w:r>
      <w:r w:rsidRPr="005B0EB9">
        <w:rPr>
          <w:rFonts w:ascii="Times New Roman" w:hAnsi="Times New Roman" w:cs="Times New Roman"/>
          <w:color w:val="000000"/>
        </w:rPr>
        <w:t xml:space="preserve"> се захтевом за уклањање обра</w:t>
      </w:r>
      <w:r w:rsidR="00746A1A">
        <w:rPr>
          <w:rFonts w:ascii="Times New Roman" w:hAnsi="Times New Roman" w:cs="Times New Roman"/>
          <w:color w:val="000000"/>
        </w:rPr>
        <w:t>ћа надлежној оптинској</w:t>
      </w:r>
      <w:r w:rsidRPr="005B0EB9">
        <w:rPr>
          <w:rFonts w:ascii="Times New Roman" w:hAnsi="Times New Roman" w:cs="Times New Roman"/>
          <w:color w:val="000000"/>
        </w:rPr>
        <w:t xml:space="preserve"> комуналној служби.</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(3) О томе да у просторији у којој се гласа или на објекту у којем је бирачко место, као и на 50 метара од бирачког места није истакнут изборни пропагандни материјал бирачки одбор мора да се стара све време док траје гласање на бирачком месту.</w:t>
      </w:r>
    </w:p>
    <w:p w:rsidR="00486508" w:rsidRPr="005B0EB9" w:rsidRDefault="00D56EB0" w:rsidP="005B0EB9">
      <w:pPr>
        <w:spacing w:after="120"/>
        <w:jc w:val="both"/>
        <w:rPr>
          <w:rFonts w:ascii="Times New Roman" w:hAnsi="Times New Roman" w:cs="Times New Roman"/>
        </w:rPr>
      </w:pPr>
      <w:r w:rsidRPr="005B0EB9">
        <w:rPr>
          <w:rFonts w:ascii="Times New Roman" w:hAnsi="Times New Roman" w:cs="Times New Roman"/>
          <w:b/>
          <w:color w:val="000000"/>
        </w:rPr>
        <w:lastRenderedPageBreak/>
        <w:t>3. Договор о подели рада</w:t>
      </w:r>
    </w:p>
    <w:p w:rsidR="00486508" w:rsidRPr="005B0EB9" w:rsidRDefault="00746A1A" w:rsidP="00746A1A">
      <w:pPr>
        <w:spacing w:after="120"/>
        <w:jc w:val="center"/>
        <w:rPr>
          <w:rFonts w:ascii="Times New Roman" w:hAnsi="Times New Roman" w:cs="Times New Roman"/>
        </w:rPr>
      </w:pPr>
      <w:proofErr w:type="gramStart"/>
      <w:r>
        <w:rPr>
          <w:rFonts w:ascii="Times New Roman" w:hAnsi="Times New Roman" w:cs="Times New Roman"/>
          <w:color w:val="000000"/>
        </w:rPr>
        <w:t>Члан 9</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w:t>
      </w:r>
      <w:r w:rsidR="00746A1A">
        <w:rPr>
          <w:rFonts w:ascii="Times New Roman" w:hAnsi="Times New Roman" w:cs="Times New Roman"/>
          <w:color w:val="000000"/>
        </w:rPr>
        <w:t>Ч</w:t>
      </w:r>
      <w:r w:rsidRPr="005B0EB9">
        <w:rPr>
          <w:rFonts w:ascii="Times New Roman" w:hAnsi="Times New Roman" w:cs="Times New Roman"/>
          <w:color w:val="000000"/>
        </w:rPr>
        <w:t>ланови бирачког одбора договарају се о подели рада, при чему је најважније да се утврди који ће чланови, односно заменици чланова, бити задужени за спровођење следећих радњи:</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1</w:t>
      </w:r>
      <w:r w:rsidR="00D56EB0" w:rsidRPr="005B0EB9">
        <w:rPr>
          <w:rFonts w:ascii="Times New Roman" w:hAnsi="Times New Roman" w:cs="Times New Roman"/>
          <w:color w:val="000000"/>
        </w:rPr>
        <w:t>) утврђивање идентитета бирача;</w:t>
      </w:r>
    </w:p>
    <w:p w:rsidR="00746A1A" w:rsidRDefault="004C54FD" w:rsidP="005B0EB9">
      <w:pPr>
        <w:spacing w:after="150"/>
        <w:jc w:val="both"/>
        <w:rPr>
          <w:rFonts w:ascii="Times New Roman" w:hAnsi="Times New Roman" w:cs="Times New Roman"/>
          <w:color w:val="000000"/>
        </w:rPr>
      </w:pPr>
      <w:r>
        <w:rPr>
          <w:rFonts w:ascii="Times New Roman" w:hAnsi="Times New Roman" w:cs="Times New Roman"/>
          <w:color w:val="000000"/>
          <w:lang w:val="sr-Cyrl-RS"/>
        </w:rPr>
        <w:t>2</w:t>
      </w:r>
      <w:r w:rsidR="00D56EB0" w:rsidRPr="005B0EB9">
        <w:rPr>
          <w:rFonts w:ascii="Times New Roman" w:hAnsi="Times New Roman" w:cs="Times New Roman"/>
          <w:color w:val="000000"/>
        </w:rPr>
        <w:t xml:space="preserve">) руковање изводом из бирачког списка </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3</w:t>
      </w:r>
      <w:r w:rsidR="00D56EB0" w:rsidRPr="005B0EB9">
        <w:rPr>
          <w:rFonts w:ascii="Times New Roman" w:hAnsi="Times New Roman" w:cs="Times New Roman"/>
          <w:color w:val="000000"/>
        </w:rPr>
        <w:t>) руковање изводом из бирачко</w:t>
      </w:r>
      <w:r w:rsidR="00746A1A">
        <w:rPr>
          <w:rFonts w:ascii="Times New Roman" w:hAnsi="Times New Roman" w:cs="Times New Roman"/>
          <w:color w:val="000000"/>
        </w:rPr>
        <w:t xml:space="preserve">г списка за гласање на </w:t>
      </w:r>
      <w:r w:rsidR="00D56EB0" w:rsidRPr="005B0EB9">
        <w:rPr>
          <w:rFonts w:ascii="Times New Roman" w:hAnsi="Times New Roman" w:cs="Times New Roman"/>
          <w:color w:val="000000"/>
        </w:rPr>
        <w:t>изборима;</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4</w:t>
      </w:r>
      <w:r w:rsidR="00D56EB0" w:rsidRPr="005B0EB9">
        <w:rPr>
          <w:rFonts w:ascii="Times New Roman" w:hAnsi="Times New Roman" w:cs="Times New Roman"/>
          <w:color w:val="000000"/>
        </w:rPr>
        <w:t>) чување и уручива</w:t>
      </w:r>
      <w:r w:rsidR="00746A1A">
        <w:rPr>
          <w:rFonts w:ascii="Times New Roman" w:hAnsi="Times New Roman" w:cs="Times New Roman"/>
          <w:color w:val="000000"/>
        </w:rPr>
        <w:t xml:space="preserve">ње гласачких листића за </w:t>
      </w:r>
      <w:r w:rsidR="00D56EB0" w:rsidRPr="005B0EB9">
        <w:rPr>
          <w:rFonts w:ascii="Times New Roman" w:hAnsi="Times New Roman" w:cs="Times New Roman"/>
          <w:color w:val="000000"/>
        </w:rPr>
        <w:t>изборе;</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5</w:t>
      </w:r>
      <w:r w:rsidR="00D56EB0" w:rsidRPr="005B0EB9">
        <w:rPr>
          <w:rFonts w:ascii="Times New Roman" w:hAnsi="Times New Roman" w:cs="Times New Roman"/>
          <w:color w:val="000000"/>
        </w:rPr>
        <w:t>) поучавање бирача о томе како се гласа;</w:t>
      </w:r>
    </w:p>
    <w:p w:rsidR="00486508" w:rsidRPr="005B0EB9" w:rsidRDefault="00746A1A" w:rsidP="005B0EB9">
      <w:pPr>
        <w:spacing w:after="150"/>
        <w:jc w:val="both"/>
        <w:rPr>
          <w:rFonts w:ascii="Times New Roman" w:hAnsi="Times New Roman" w:cs="Times New Roman"/>
        </w:rPr>
      </w:pPr>
      <w:r>
        <w:rPr>
          <w:rFonts w:ascii="Times New Roman" w:hAnsi="Times New Roman" w:cs="Times New Roman"/>
          <w:color w:val="000000"/>
        </w:rPr>
        <w:t>8</w:t>
      </w:r>
      <w:r w:rsidR="00D56EB0" w:rsidRPr="005B0EB9">
        <w:rPr>
          <w:rFonts w:ascii="Times New Roman" w:hAnsi="Times New Roman" w:cs="Times New Roman"/>
          <w:color w:val="000000"/>
        </w:rPr>
        <w:t>)</w:t>
      </w:r>
      <w:r>
        <w:rPr>
          <w:rFonts w:ascii="Times New Roman" w:hAnsi="Times New Roman" w:cs="Times New Roman"/>
          <w:color w:val="000000"/>
        </w:rPr>
        <w:t xml:space="preserve"> старање о томе да бирач убаци гласачки листић у гласачку кутију</w:t>
      </w:r>
      <w:r w:rsidR="00D56EB0"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Осим наведеног, бирачки одбор треба да одреди и:</w:t>
      </w:r>
    </w:p>
    <w:p w:rsidR="00486508" w:rsidRPr="005B0EB9" w:rsidRDefault="00746A1A" w:rsidP="005B0EB9">
      <w:pPr>
        <w:spacing w:after="150"/>
        <w:jc w:val="both"/>
        <w:rPr>
          <w:rFonts w:ascii="Times New Roman" w:hAnsi="Times New Roman" w:cs="Times New Roman"/>
        </w:rPr>
      </w:pPr>
      <w:r>
        <w:rPr>
          <w:rFonts w:ascii="Times New Roman" w:hAnsi="Times New Roman" w:cs="Times New Roman"/>
          <w:color w:val="000000"/>
        </w:rPr>
        <w:t xml:space="preserve">1) </w:t>
      </w:r>
      <w:r w:rsidR="00D56EB0" w:rsidRPr="005B0EB9">
        <w:rPr>
          <w:rFonts w:ascii="Times New Roman" w:hAnsi="Times New Roman" w:cs="Times New Roman"/>
          <w:color w:val="000000"/>
        </w:rPr>
        <w:t xml:space="preserve"> </w:t>
      </w:r>
      <w:r>
        <w:rPr>
          <w:rFonts w:ascii="Times New Roman" w:hAnsi="Times New Roman" w:cs="Times New Roman"/>
          <w:color w:val="000000"/>
        </w:rPr>
        <w:t xml:space="preserve">2 </w:t>
      </w:r>
      <w:r w:rsidR="00D56EB0" w:rsidRPr="005B0EB9">
        <w:rPr>
          <w:rFonts w:ascii="Times New Roman" w:hAnsi="Times New Roman" w:cs="Times New Roman"/>
          <w:color w:val="000000"/>
        </w:rPr>
        <w:t>члана или заменика члана бира</w:t>
      </w:r>
      <w:r>
        <w:rPr>
          <w:rFonts w:ascii="Times New Roman" w:hAnsi="Times New Roman" w:cs="Times New Roman"/>
          <w:color w:val="000000"/>
        </w:rPr>
        <w:t>чког одбора</w:t>
      </w:r>
      <w:r w:rsidR="00D56EB0" w:rsidRPr="005B0EB9">
        <w:rPr>
          <w:rFonts w:ascii="Times New Roman" w:hAnsi="Times New Roman" w:cs="Times New Roman"/>
          <w:color w:val="000000"/>
        </w:rPr>
        <w:t>, који ће, као повереници бирачког одбора, спровести гласање ван бирачког места;</w:t>
      </w:r>
    </w:p>
    <w:p w:rsidR="00486508" w:rsidRPr="005B0EB9" w:rsidRDefault="00746A1A"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r w:rsidR="00D56EB0" w:rsidRPr="005B0EB9">
        <w:rPr>
          <w:rFonts w:ascii="Times New Roman" w:hAnsi="Times New Roman" w:cs="Times New Roman"/>
          <w:color w:val="000000"/>
        </w:rPr>
        <w:t xml:space="preserve">(3) Одређивање лица става 2. </w:t>
      </w:r>
      <w:proofErr w:type="gramStart"/>
      <w:r w:rsidR="00D56EB0" w:rsidRPr="005B0EB9">
        <w:rPr>
          <w:rFonts w:ascii="Times New Roman" w:hAnsi="Times New Roman" w:cs="Times New Roman"/>
          <w:color w:val="000000"/>
        </w:rPr>
        <w:t>овог</w:t>
      </w:r>
      <w:proofErr w:type="gramEnd"/>
      <w:r w:rsidR="00D56EB0" w:rsidRPr="005B0EB9">
        <w:rPr>
          <w:rFonts w:ascii="Times New Roman" w:hAnsi="Times New Roman" w:cs="Times New Roman"/>
          <w:color w:val="000000"/>
        </w:rPr>
        <w:t xml:space="preserve"> члана не мора нужно да се обави пре отварања бирачког места, већ се може обавити и током гласања.</w:t>
      </w:r>
    </w:p>
    <w:p w:rsidR="00486508" w:rsidRPr="005B0EB9" w:rsidRDefault="00746A1A" w:rsidP="00746A1A">
      <w:pPr>
        <w:spacing w:after="120"/>
        <w:jc w:val="center"/>
        <w:rPr>
          <w:rFonts w:ascii="Times New Roman" w:hAnsi="Times New Roman" w:cs="Times New Roman"/>
        </w:rPr>
      </w:pPr>
      <w:proofErr w:type="gramStart"/>
      <w:r>
        <w:rPr>
          <w:rFonts w:ascii="Times New Roman" w:hAnsi="Times New Roman" w:cs="Times New Roman"/>
          <w:color w:val="000000"/>
        </w:rPr>
        <w:t>Члан 10</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Чланови и заменици чланова бирачког одбора могу да се упишу у одговарајућу евиденцију присутних чланова и заменика чланова бирачког одбора у сталном или проширеном саставу, све време док је бирачко место отворено.</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Евиденције из става 1. </w:t>
      </w:r>
      <w:proofErr w:type="gramStart"/>
      <w:r w:rsidRPr="005B0EB9">
        <w:rPr>
          <w:rFonts w:ascii="Times New Roman" w:hAnsi="Times New Roman" w:cs="Times New Roman"/>
          <w:color w:val="000000"/>
        </w:rPr>
        <w:t>овог</w:t>
      </w:r>
      <w:proofErr w:type="gramEnd"/>
      <w:r w:rsidRPr="005B0EB9">
        <w:rPr>
          <w:rFonts w:ascii="Times New Roman" w:hAnsi="Times New Roman" w:cs="Times New Roman"/>
          <w:color w:val="000000"/>
        </w:rPr>
        <w:t xml:space="preserve"> члана налазе се код председника или заменика председника бирачког одбора и служе као основ за исплату накнада за рад у бирачком одбору. </w:t>
      </w:r>
      <w:proofErr w:type="gramStart"/>
      <w:r w:rsidRPr="005B0EB9">
        <w:rPr>
          <w:rFonts w:ascii="Times New Roman" w:hAnsi="Times New Roman" w:cs="Times New Roman"/>
          <w:color w:val="000000"/>
        </w:rPr>
        <w:t>Податке у евиденцијама је потребно уписивати читко, како би се приликом исплата накнада несумњиво могли утврдити подаци о присутним члановима и заменицима чланова бирачких одбора.</w:t>
      </w:r>
      <w:proofErr w:type="gramEnd"/>
    </w:p>
    <w:p w:rsidR="00486508" w:rsidRPr="005B0EB9" w:rsidRDefault="00746A1A"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r w:rsidR="00D56EB0" w:rsidRPr="005B0EB9">
        <w:rPr>
          <w:rFonts w:ascii="Times New Roman" w:hAnsi="Times New Roman" w:cs="Times New Roman"/>
          <w:color w:val="000000"/>
        </w:rPr>
        <w:t>(4) Уписивање чланова и заменика чланова бирачког одбора у евиденцију присутних не замењује обавезу потписивања Записника о раду бирачког одбора.</w:t>
      </w:r>
    </w:p>
    <w:p w:rsidR="00486508" w:rsidRPr="005B0EB9" w:rsidRDefault="008E0B80" w:rsidP="008E0B80">
      <w:pPr>
        <w:spacing w:after="120"/>
        <w:jc w:val="center"/>
        <w:rPr>
          <w:rFonts w:ascii="Times New Roman" w:hAnsi="Times New Roman" w:cs="Times New Roman"/>
        </w:rPr>
      </w:pPr>
      <w:r>
        <w:rPr>
          <w:rFonts w:ascii="Times New Roman" w:hAnsi="Times New Roman" w:cs="Times New Roman"/>
          <w:color w:val="000000"/>
        </w:rPr>
        <w:t>III</w:t>
      </w:r>
      <w:r w:rsidR="00D56EB0" w:rsidRPr="005B0EB9">
        <w:rPr>
          <w:rFonts w:ascii="Times New Roman" w:hAnsi="Times New Roman" w:cs="Times New Roman"/>
          <w:color w:val="000000"/>
        </w:rPr>
        <w:t>. ОТВАРАЊЕ БИРАЧКОГ МЕСТА</w:t>
      </w:r>
    </w:p>
    <w:p w:rsidR="00486508" w:rsidRPr="005B0EB9" w:rsidRDefault="00746A1A" w:rsidP="00746A1A">
      <w:pPr>
        <w:spacing w:after="120"/>
        <w:jc w:val="center"/>
        <w:rPr>
          <w:rFonts w:ascii="Times New Roman" w:hAnsi="Times New Roman" w:cs="Times New Roman"/>
        </w:rPr>
      </w:pPr>
      <w:proofErr w:type="gramStart"/>
      <w:r>
        <w:rPr>
          <w:rFonts w:ascii="Times New Roman" w:hAnsi="Times New Roman" w:cs="Times New Roman"/>
          <w:color w:val="000000"/>
        </w:rPr>
        <w:t>Члан 11</w:t>
      </w:r>
      <w:r w:rsidR="00D56EB0" w:rsidRPr="005B0EB9">
        <w:rPr>
          <w:rFonts w:ascii="Times New Roman" w:hAnsi="Times New Roman" w:cs="Times New Roman"/>
          <w:color w:val="000000"/>
        </w:rPr>
        <w:t>.</w:t>
      </w:r>
      <w:proofErr w:type="gramEnd"/>
    </w:p>
    <w:p w:rsidR="008E0B80"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Пошто у Записнику о раду бирачког одбора констатује да су испуњени услови за поче</w:t>
      </w:r>
      <w:r w:rsidR="008E0B80">
        <w:rPr>
          <w:rFonts w:ascii="Times New Roman" w:hAnsi="Times New Roman" w:cs="Times New Roman"/>
          <w:color w:val="000000"/>
        </w:rPr>
        <w:t>так гласања</w:t>
      </w:r>
      <w:r w:rsidRPr="005B0EB9">
        <w:rPr>
          <w:rFonts w:ascii="Times New Roman" w:hAnsi="Times New Roman" w:cs="Times New Roman"/>
          <w:color w:val="000000"/>
        </w:rPr>
        <w:t>, односно да на бирачком месту и на удаљености до 50 метара од бирачког места нема истакнутих симбола политичких странака и другог изборног пропагандног материјала, да је просторија у којој ће се гласати уређена сагласно закону и овим правилима и да је обезбеђена тајност гласања и да је примљен изборни материјал који је неопходан за почетак гласања на бирачком месту, бирачки одбор отвара бирачко место.</w:t>
      </w:r>
    </w:p>
    <w:p w:rsidR="00486508" w:rsidRPr="005B0EB9" w:rsidRDefault="008E0B80" w:rsidP="005B0EB9">
      <w:pPr>
        <w:spacing w:after="150"/>
        <w:jc w:val="both"/>
        <w:rPr>
          <w:rFonts w:ascii="Times New Roman" w:hAnsi="Times New Roman" w:cs="Times New Roman"/>
        </w:rPr>
      </w:pPr>
      <w:r>
        <w:rPr>
          <w:rFonts w:ascii="Times New Roman" w:hAnsi="Times New Roman" w:cs="Times New Roman"/>
          <w:color w:val="000000"/>
        </w:rPr>
        <w:t>(2</w:t>
      </w:r>
      <w:r w:rsidR="00D56EB0" w:rsidRPr="005B0EB9">
        <w:rPr>
          <w:rFonts w:ascii="Times New Roman" w:hAnsi="Times New Roman" w:cs="Times New Roman"/>
          <w:color w:val="000000"/>
        </w:rPr>
        <w:t>) Бирачко место се отвара у 7</w:t>
      </w:r>
      <w:proofErr w:type="gramStart"/>
      <w:r w:rsidR="00D56EB0" w:rsidRPr="005B0EB9">
        <w:rPr>
          <w:rFonts w:ascii="Times New Roman" w:hAnsi="Times New Roman" w:cs="Times New Roman"/>
          <w:color w:val="000000"/>
        </w:rPr>
        <w:t>,00</w:t>
      </w:r>
      <w:proofErr w:type="gramEnd"/>
      <w:r w:rsidR="00D56EB0" w:rsidRPr="005B0EB9">
        <w:rPr>
          <w:rFonts w:ascii="Times New Roman" w:hAnsi="Times New Roman" w:cs="Times New Roman"/>
          <w:color w:val="000000"/>
        </w:rPr>
        <w:t xml:space="preserve"> часова.</w:t>
      </w:r>
    </w:p>
    <w:p w:rsidR="00486508" w:rsidRPr="005B0EB9" w:rsidRDefault="008E0B80" w:rsidP="005B0EB9">
      <w:pPr>
        <w:spacing w:after="150"/>
        <w:jc w:val="both"/>
        <w:rPr>
          <w:rFonts w:ascii="Times New Roman" w:hAnsi="Times New Roman" w:cs="Times New Roman"/>
        </w:rPr>
      </w:pPr>
      <w:r>
        <w:rPr>
          <w:rFonts w:ascii="Times New Roman" w:hAnsi="Times New Roman" w:cs="Times New Roman"/>
          <w:color w:val="000000"/>
        </w:rPr>
        <w:t>(3</w:t>
      </w:r>
      <w:r w:rsidR="00D56EB0" w:rsidRPr="005B0EB9">
        <w:rPr>
          <w:rFonts w:ascii="Times New Roman" w:hAnsi="Times New Roman" w:cs="Times New Roman"/>
          <w:color w:val="000000"/>
        </w:rPr>
        <w:t xml:space="preserve">) Време отварања бирачког места уписује се у Записник о раду бирачког одбора </w:t>
      </w:r>
    </w:p>
    <w:p w:rsidR="00797227" w:rsidRDefault="00797227" w:rsidP="005B0EB9">
      <w:pPr>
        <w:spacing w:after="120"/>
        <w:jc w:val="both"/>
        <w:rPr>
          <w:rFonts w:ascii="Times New Roman" w:hAnsi="Times New Roman" w:cs="Times New Roman"/>
          <w:b/>
          <w:color w:val="000000"/>
          <w:lang w:val="sr-Cyrl-RS"/>
        </w:rPr>
      </w:pPr>
    </w:p>
    <w:p w:rsidR="00797227" w:rsidRDefault="00797227" w:rsidP="005B0EB9">
      <w:pPr>
        <w:spacing w:after="120"/>
        <w:jc w:val="both"/>
        <w:rPr>
          <w:rFonts w:ascii="Times New Roman" w:hAnsi="Times New Roman" w:cs="Times New Roman"/>
          <w:b/>
          <w:color w:val="000000"/>
          <w:lang w:val="sr-Cyrl-RS"/>
        </w:rPr>
      </w:pPr>
    </w:p>
    <w:p w:rsidR="00486508" w:rsidRPr="005B0EB9" w:rsidRDefault="00D56EB0" w:rsidP="005B0EB9">
      <w:pPr>
        <w:spacing w:after="120"/>
        <w:jc w:val="both"/>
        <w:rPr>
          <w:rFonts w:ascii="Times New Roman" w:hAnsi="Times New Roman" w:cs="Times New Roman"/>
        </w:rPr>
      </w:pPr>
      <w:r w:rsidRPr="005B0EB9">
        <w:rPr>
          <w:rFonts w:ascii="Times New Roman" w:hAnsi="Times New Roman" w:cs="Times New Roman"/>
          <w:b/>
          <w:color w:val="000000"/>
        </w:rPr>
        <w:lastRenderedPageBreak/>
        <w:t>Провера исправности гласачке кутије</w:t>
      </w:r>
    </w:p>
    <w:p w:rsidR="00486508" w:rsidRPr="005B0EB9" w:rsidRDefault="008E0B80" w:rsidP="008E0B80">
      <w:pPr>
        <w:spacing w:after="120"/>
        <w:jc w:val="center"/>
        <w:rPr>
          <w:rFonts w:ascii="Times New Roman" w:hAnsi="Times New Roman" w:cs="Times New Roman"/>
        </w:rPr>
      </w:pPr>
      <w:proofErr w:type="gramStart"/>
      <w:r>
        <w:rPr>
          <w:rFonts w:ascii="Times New Roman" w:hAnsi="Times New Roman" w:cs="Times New Roman"/>
          <w:color w:val="000000"/>
        </w:rPr>
        <w:t>Члан 12</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Провера исправности гласачке кутије врши се у присуству првог бирача који дође на бирачко место, а резултат провере уписује се у Контролни лист за проверу исправности гласачке кутије.</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Провера исправности гласачке кутије не може се вршити у присуству бирача, који нема важећу исправу за утврђивање идентитета, или који није уписан у извод из бирачког списка.</w:t>
      </w:r>
    </w:p>
    <w:p w:rsidR="00486508" w:rsidRPr="005B0EB9" w:rsidRDefault="004C54FD"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r>
        <w:rPr>
          <w:rFonts w:ascii="Times New Roman" w:hAnsi="Times New Roman" w:cs="Times New Roman"/>
          <w:color w:val="000000"/>
        </w:rPr>
        <w:t>(</w:t>
      </w:r>
      <w:r>
        <w:rPr>
          <w:rFonts w:ascii="Times New Roman" w:hAnsi="Times New Roman" w:cs="Times New Roman"/>
          <w:color w:val="000000"/>
          <w:lang w:val="sr-Cyrl-RS"/>
        </w:rPr>
        <w:t>3</w:t>
      </w:r>
      <w:r w:rsidR="00D56EB0" w:rsidRPr="005B0EB9">
        <w:rPr>
          <w:rFonts w:ascii="Times New Roman" w:hAnsi="Times New Roman" w:cs="Times New Roman"/>
          <w:color w:val="000000"/>
        </w:rPr>
        <w:t>) Поступак провере се обавља следећим редоследом:</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w:t>
      </w:r>
      <w:proofErr w:type="gramStart"/>
      <w:r w:rsidRPr="005B0EB9">
        <w:rPr>
          <w:rFonts w:ascii="Times New Roman" w:hAnsi="Times New Roman" w:cs="Times New Roman"/>
          <w:color w:val="000000"/>
        </w:rPr>
        <w:t>када</w:t>
      </w:r>
      <w:proofErr w:type="gramEnd"/>
      <w:r w:rsidRPr="005B0EB9">
        <w:rPr>
          <w:rFonts w:ascii="Times New Roman" w:hAnsi="Times New Roman" w:cs="Times New Roman"/>
          <w:color w:val="000000"/>
        </w:rPr>
        <w:t xml:space="preserve"> на бирачко место приступи први бирач који није члан бирачког одбора, бирачки одбор утврдиће његов идентитет и утврд</w:t>
      </w:r>
      <w:r w:rsidR="008E0B80">
        <w:rPr>
          <w:rFonts w:ascii="Times New Roman" w:hAnsi="Times New Roman" w:cs="Times New Roman"/>
          <w:color w:val="000000"/>
        </w:rPr>
        <w:t>иће да ли је уписан у  извод</w:t>
      </w:r>
      <w:r w:rsidRPr="005B0EB9">
        <w:rPr>
          <w:rFonts w:ascii="Times New Roman" w:hAnsi="Times New Roman" w:cs="Times New Roman"/>
          <w:color w:val="000000"/>
        </w:rPr>
        <w:t xml:space="preserve"> из бирачког списка;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w:t>
      </w:r>
      <w:proofErr w:type="gramStart"/>
      <w:r w:rsidRPr="005B0EB9">
        <w:rPr>
          <w:rFonts w:ascii="Times New Roman" w:hAnsi="Times New Roman" w:cs="Times New Roman"/>
          <w:color w:val="000000"/>
        </w:rPr>
        <w:t>у</w:t>
      </w:r>
      <w:proofErr w:type="gramEnd"/>
      <w:r w:rsidRPr="005B0EB9">
        <w:rPr>
          <w:rFonts w:ascii="Times New Roman" w:hAnsi="Times New Roman" w:cs="Times New Roman"/>
          <w:color w:val="000000"/>
        </w:rPr>
        <w:t xml:space="preserve"> присуству тог бирача бира</w:t>
      </w:r>
      <w:r w:rsidR="008E0B80">
        <w:rPr>
          <w:rFonts w:ascii="Times New Roman" w:hAnsi="Times New Roman" w:cs="Times New Roman"/>
          <w:color w:val="000000"/>
        </w:rPr>
        <w:t>чки одбор проверава да ли je гласачкa кутијa</w:t>
      </w:r>
      <w:r w:rsidRPr="005B0EB9">
        <w:rPr>
          <w:rFonts w:ascii="Times New Roman" w:hAnsi="Times New Roman" w:cs="Times New Roman"/>
          <w:color w:val="000000"/>
        </w:rPr>
        <w:t xml:space="preserve"> исп</w:t>
      </w:r>
      <w:r w:rsidR="008E0B80">
        <w:rPr>
          <w:rFonts w:ascii="Times New Roman" w:hAnsi="Times New Roman" w:cs="Times New Roman"/>
          <w:color w:val="000000"/>
        </w:rPr>
        <w:t>равнa</w:t>
      </w:r>
      <w:r w:rsidRPr="005B0EB9">
        <w:rPr>
          <w:rFonts w:ascii="Times New Roman" w:hAnsi="Times New Roman" w:cs="Times New Roman"/>
          <w:color w:val="000000"/>
        </w:rPr>
        <w:t xml:space="preserve"> и празн</w:t>
      </w:r>
      <w:r w:rsidR="008E0B80">
        <w:rPr>
          <w:rFonts w:ascii="Times New Roman" w:hAnsi="Times New Roman" w:cs="Times New Roman"/>
          <w:color w:val="000000"/>
        </w:rPr>
        <w:t>a</w:t>
      </w:r>
      <w:r w:rsidRPr="005B0EB9">
        <w:rPr>
          <w:rFonts w:ascii="Times New Roman" w:hAnsi="Times New Roman" w:cs="Times New Roman"/>
          <w:color w:val="000000"/>
        </w:rPr>
        <w:t>;</w:t>
      </w:r>
    </w:p>
    <w:p w:rsidR="00486508" w:rsidRPr="005B0EB9" w:rsidRDefault="008E0B80" w:rsidP="005B0EB9">
      <w:pPr>
        <w:spacing w:after="150"/>
        <w:jc w:val="both"/>
        <w:rPr>
          <w:rFonts w:ascii="Times New Roman" w:hAnsi="Times New Roman" w:cs="Times New Roman"/>
        </w:rPr>
      </w:pPr>
      <w:r>
        <w:rPr>
          <w:rFonts w:ascii="Times New Roman" w:hAnsi="Times New Roman" w:cs="Times New Roman"/>
          <w:color w:val="000000"/>
        </w:rPr>
        <w:t xml:space="preserve">3) </w:t>
      </w:r>
      <w:proofErr w:type="gramStart"/>
      <w:r>
        <w:rPr>
          <w:rFonts w:ascii="Times New Roman" w:hAnsi="Times New Roman" w:cs="Times New Roman"/>
          <w:color w:val="000000"/>
        </w:rPr>
        <w:t>попуњава</w:t>
      </w:r>
      <w:proofErr w:type="gramEnd"/>
      <w:r>
        <w:rPr>
          <w:rFonts w:ascii="Times New Roman" w:hAnsi="Times New Roman" w:cs="Times New Roman"/>
          <w:color w:val="000000"/>
        </w:rPr>
        <w:t xml:space="preserve"> се контролни лист</w:t>
      </w:r>
      <w:r w:rsidR="00D56EB0" w:rsidRPr="005B0EB9">
        <w:rPr>
          <w:rFonts w:ascii="Times New Roman" w:hAnsi="Times New Roman" w:cs="Times New Roman"/>
          <w:color w:val="000000"/>
        </w:rPr>
        <w:t xml:space="preserve"> за проверу исправности гласачке кутије, које потписују сви чланови бирачког одбора и бирач који је први дошао на бирачко место;</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4) </w:t>
      </w:r>
      <w:proofErr w:type="gramStart"/>
      <w:r w:rsidRPr="005B0EB9">
        <w:rPr>
          <w:rFonts w:ascii="Times New Roman" w:hAnsi="Times New Roman" w:cs="Times New Roman"/>
          <w:color w:val="000000"/>
        </w:rPr>
        <w:t>у</w:t>
      </w:r>
      <w:proofErr w:type="gramEnd"/>
      <w:r w:rsidRPr="005B0EB9">
        <w:rPr>
          <w:rFonts w:ascii="Times New Roman" w:hAnsi="Times New Roman" w:cs="Times New Roman"/>
          <w:color w:val="000000"/>
        </w:rPr>
        <w:t xml:space="preserve"> присуству</w:t>
      </w:r>
      <w:r w:rsidR="008E0B80">
        <w:rPr>
          <w:rFonts w:ascii="Times New Roman" w:hAnsi="Times New Roman" w:cs="Times New Roman"/>
          <w:color w:val="000000"/>
        </w:rPr>
        <w:t xml:space="preserve"> првог бирача, контролни лист</w:t>
      </w:r>
      <w:r w:rsidRPr="005B0EB9">
        <w:rPr>
          <w:rFonts w:ascii="Times New Roman" w:hAnsi="Times New Roman" w:cs="Times New Roman"/>
          <w:color w:val="000000"/>
        </w:rPr>
        <w:t xml:space="preserve"> за проверу исп</w:t>
      </w:r>
      <w:r w:rsidR="008E0B80">
        <w:rPr>
          <w:rFonts w:ascii="Times New Roman" w:hAnsi="Times New Roman" w:cs="Times New Roman"/>
          <w:color w:val="000000"/>
        </w:rPr>
        <w:t>равности гласачке кутије убацујe се у гласачку кутију</w:t>
      </w:r>
      <w:r w:rsidRPr="005B0EB9">
        <w:rPr>
          <w:rFonts w:ascii="Times New Roman" w:hAnsi="Times New Roman" w:cs="Times New Roman"/>
          <w:color w:val="000000"/>
        </w:rPr>
        <w:t>, кој</w:t>
      </w:r>
      <w:r w:rsidR="008E0B80">
        <w:rPr>
          <w:rFonts w:ascii="Times New Roman" w:hAnsi="Times New Roman" w:cs="Times New Roman"/>
          <w:color w:val="000000"/>
        </w:rPr>
        <w:t>а се након тога затвара и печати</w:t>
      </w:r>
      <w:r w:rsidRPr="005B0EB9">
        <w:rPr>
          <w:rFonts w:ascii="Times New Roman" w:hAnsi="Times New Roman" w:cs="Times New Roman"/>
          <w:color w:val="000000"/>
        </w:rPr>
        <w:t xml:space="preserve"> јемствеником и печатним воском;</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5) </w:t>
      </w:r>
      <w:proofErr w:type="gramStart"/>
      <w:r w:rsidRPr="005B0EB9">
        <w:rPr>
          <w:rFonts w:ascii="Times New Roman" w:hAnsi="Times New Roman" w:cs="Times New Roman"/>
          <w:color w:val="000000"/>
        </w:rPr>
        <w:t>све</w:t>
      </w:r>
      <w:proofErr w:type="gramEnd"/>
      <w:r w:rsidRPr="005B0EB9">
        <w:rPr>
          <w:rFonts w:ascii="Times New Roman" w:hAnsi="Times New Roman" w:cs="Times New Roman"/>
          <w:color w:val="000000"/>
        </w:rPr>
        <w:t xml:space="preserve"> извршене радње констатују се у Записнику о раду бира</w:t>
      </w:r>
      <w:r w:rsidR="008E0B80">
        <w:rPr>
          <w:rFonts w:ascii="Times New Roman" w:hAnsi="Times New Roman" w:cs="Times New Roman"/>
          <w:color w:val="000000"/>
        </w:rPr>
        <w:t>чког одбора</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(5) Када се обаве све радње наведене у ставу 4. </w:t>
      </w:r>
      <w:proofErr w:type="gramStart"/>
      <w:r w:rsidRPr="005B0EB9">
        <w:rPr>
          <w:rFonts w:ascii="Times New Roman" w:hAnsi="Times New Roman" w:cs="Times New Roman"/>
          <w:color w:val="000000"/>
        </w:rPr>
        <w:t>овог</w:t>
      </w:r>
      <w:proofErr w:type="gramEnd"/>
      <w:r w:rsidRPr="005B0EB9">
        <w:rPr>
          <w:rFonts w:ascii="Times New Roman" w:hAnsi="Times New Roman" w:cs="Times New Roman"/>
          <w:color w:val="000000"/>
        </w:rPr>
        <w:t xml:space="preserve"> члана, првом бирачу ће се омогућити да гласа.</w:t>
      </w:r>
    </w:p>
    <w:p w:rsidR="00486508" w:rsidRPr="005B0EB9" w:rsidRDefault="00D56EB0" w:rsidP="008E0B80">
      <w:pPr>
        <w:spacing w:after="120"/>
        <w:jc w:val="center"/>
        <w:rPr>
          <w:rFonts w:ascii="Times New Roman" w:hAnsi="Times New Roman" w:cs="Times New Roman"/>
        </w:rPr>
      </w:pPr>
      <w:r w:rsidRPr="005B0EB9">
        <w:rPr>
          <w:rFonts w:ascii="Times New Roman" w:hAnsi="Times New Roman" w:cs="Times New Roman"/>
          <w:color w:val="000000"/>
        </w:rPr>
        <w:t>V. ГЛАСАЊЕ НА БИРАЧКОМ МЕСТУ</w:t>
      </w:r>
    </w:p>
    <w:p w:rsidR="00486508" w:rsidRPr="005B0EB9" w:rsidRDefault="008E0B80" w:rsidP="008E0B80">
      <w:pPr>
        <w:spacing w:after="120"/>
        <w:jc w:val="center"/>
        <w:rPr>
          <w:rFonts w:ascii="Times New Roman" w:hAnsi="Times New Roman" w:cs="Times New Roman"/>
        </w:rPr>
      </w:pPr>
      <w:proofErr w:type="gramStart"/>
      <w:r>
        <w:rPr>
          <w:rFonts w:ascii="Times New Roman" w:hAnsi="Times New Roman" w:cs="Times New Roman"/>
          <w:color w:val="000000"/>
        </w:rPr>
        <w:t>Члан 13</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Када бирач дође на бирачко место, бирачки одбор је дужан да предузме следеће радње:</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1</w:t>
      </w:r>
      <w:r w:rsidR="00D56EB0" w:rsidRPr="005B0EB9">
        <w:rPr>
          <w:rFonts w:ascii="Times New Roman" w:hAnsi="Times New Roman" w:cs="Times New Roman"/>
          <w:color w:val="000000"/>
        </w:rPr>
        <w:t>) утврђивање идентитета бирача;</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2</w:t>
      </w:r>
      <w:r w:rsidR="00D56EB0" w:rsidRPr="005B0EB9">
        <w:rPr>
          <w:rFonts w:ascii="Times New Roman" w:hAnsi="Times New Roman" w:cs="Times New Roman"/>
          <w:color w:val="000000"/>
        </w:rPr>
        <w:t xml:space="preserve">) проверу да </w:t>
      </w:r>
      <w:r w:rsidR="008E0B80">
        <w:rPr>
          <w:rFonts w:ascii="Times New Roman" w:hAnsi="Times New Roman" w:cs="Times New Roman"/>
          <w:color w:val="000000"/>
        </w:rPr>
        <w:t xml:space="preserve">ли је бирач уписан у извод </w:t>
      </w:r>
      <w:r w:rsidR="00D56EB0" w:rsidRPr="005B0EB9">
        <w:rPr>
          <w:rFonts w:ascii="Times New Roman" w:hAnsi="Times New Roman" w:cs="Times New Roman"/>
          <w:color w:val="000000"/>
        </w:rPr>
        <w:t>из бирачког списка;</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3</w:t>
      </w:r>
      <w:r w:rsidR="008E0B80">
        <w:rPr>
          <w:rFonts w:ascii="Times New Roman" w:hAnsi="Times New Roman" w:cs="Times New Roman"/>
          <w:color w:val="000000"/>
        </w:rPr>
        <w:t>) уручивање гласачког</w:t>
      </w:r>
      <w:r w:rsidR="00D56EB0" w:rsidRPr="005B0EB9">
        <w:rPr>
          <w:rFonts w:ascii="Times New Roman" w:hAnsi="Times New Roman" w:cs="Times New Roman"/>
          <w:color w:val="000000"/>
        </w:rPr>
        <w:t xml:space="preserve"> листића;</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5</w:t>
      </w:r>
      <w:r w:rsidR="00D56EB0" w:rsidRPr="005B0EB9">
        <w:rPr>
          <w:rFonts w:ascii="Times New Roman" w:hAnsi="Times New Roman" w:cs="Times New Roman"/>
          <w:color w:val="000000"/>
        </w:rPr>
        <w:t>) поучавање бирача о начину гласања.</w:t>
      </w:r>
    </w:p>
    <w:p w:rsidR="004C54FD" w:rsidRDefault="004C54FD" w:rsidP="005B0EB9">
      <w:pPr>
        <w:spacing w:after="120"/>
        <w:jc w:val="both"/>
        <w:rPr>
          <w:rFonts w:ascii="Times New Roman" w:hAnsi="Times New Roman" w:cs="Times New Roman"/>
          <w:b/>
          <w:color w:val="000000"/>
          <w:lang w:val="sr-Cyrl-RS"/>
        </w:rPr>
      </w:pPr>
    </w:p>
    <w:p w:rsidR="00486508" w:rsidRPr="005B0EB9" w:rsidRDefault="004C54FD" w:rsidP="005B0EB9">
      <w:pPr>
        <w:spacing w:after="120"/>
        <w:jc w:val="both"/>
        <w:rPr>
          <w:rFonts w:ascii="Times New Roman" w:hAnsi="Times New Roman" w:cs="Times New Roman"/>
        </w:rPr>
      </w:pPr>
      <w:r>
        <w:rPr>
          <w:rFonts w:ascii="Times New Roman" w:hAnsi="Times New Roman" w:cs="Times New Roman"/>
          <w:b/>
          <w:color w:val="000000"/>
          <w:lang w:val="sr-Cyrl-RS"/>
        </w:rPr>
        <w:t>1</w:t>
      </w:r>
      <w:r w:rsidR="00D56EB0" w:rsidRPr="005B0EB9">
        <w:rPr>
          <w:rFonts w:ascii="Times New Roman" w:hAnsi="Times New Roman" w:cs="Times New Roman"/>
          <w:b/>
          <w:color w:val="000000"/>
        </w:rPr>
        <w:t>. Утврђивање идентитета бирача</w:t>
      </w:r>
    </w:p>
    <w:p w:rsidR="00486508" w:rsidRPr="005B0EB9" w:rsidRDefault="004C54FD" w:rsidP="008E0B80">
      <w:pPr>
        <w:spacing w:after="120"/>
        <w:jc w:val="center"/>
        <w:rPr>
          <w:rFonts w:ascii="Times New Roman" w:hAnsi="Times New Roman" w:cs="Times New Roman"/>
        </w:rPr>
      </w:pPr>
      <w:proofErr w:type="gramStart"/>
      <w:r>
        <w:rPr>
          <w:rFonts w:ascii="Times New Roman" w:hAnsi="Times New Roman" w:cs="Times New Roman"/>
          <w:color w:val="000000"/>
        </w:rPr>
        <w:t>Члан 1</w:t>
      </w:r>
      <w:r>
        <w:rPr>
          <w:rFonts w:ascii="Times New Roman" w:hAnsi="Times New Roman" w:cs="Times New Roman"/>
          <w:color w:val="000000"/>
          <w:lang w:val="sr-Cyrl-RS"/>
        </w:rPr>
        <w:t>4</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Пошто се утврди да бирач није гласао, он прилази следећем члану бирачког одбора, саопштава му своје име и презим</w:t>
      </w:r>
      <w:r w:rsidR="008E0B80">
        <w:rPr>
          <w:rFonts w:ascii="Times New Roman" w:hAnsi="Times New Roman" w:cs="Times New Roman"/>
          <w:color w:val="000000"/>
        </w:rPr>
        <w:t>е</w:t>
      </w:r>
      <w:r w:rsidRPr="005B0EB9">
        <w:rPr>
          <w:rFonts w:ascii="Times New Roman" w:hAnsi="Times New Roman" w:cs="Times New Roman"/>
          <w:color w:val="000000"/>
        </w:rPr>
        <w:t xml:space="preserve"> и доказује свој идентитет.</w:t>
      </w:r>
    </w:p>
    <w:p w:rsidR="008C651C"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Бирач не може да гласа без подношења доказа о свом идентитету.</w:t>
      </w:r>
    </w:p>
    <w:p w:rsidR="00486508" w:rsidRPr="005B0EB9" w:rsidRDefault="008C651C" w:rsidP="005B0EB9">
      <w:pPr>
        <w:spacing w:after="150"/>
        <w:jc w:val="both"/>
        <w:rPr>
          <w:rFonts w:ascii="Times New Roman" w:hAnsi="Times New Roman" w:cs="Times New Roman"/>
        </w:rPr>
      </w:pPr>
      <w:r>
        <w:rPr>
          <w:rFonts w:ascii="Times New Roman" w:hAnsi="Times New Roman" w:cs="Times New Roman"/>
          <w:color w:val="000000"/>
        </w:rPr>
        <w:t>(3</w:t>
      </w:r>
      <w:r w:rsidR="00D56EB0" w:rsidRPr="005B0EB9">
        <w:rPr>
          <w:rFonts w:ascii="Times New Roman" w:hAnsi="Times New Roman" w:cs="Times New Roman"/>
          <w:color w:val="000000"/>
        </w:rPr>
        <w:t>) Свој идентитет бирач доказује важећом личном картом или важећом путном исправом (пасошем).</w:t>
      </w:r>
    </w:p>
    <w:p w:rsidR="00486508" w:rsidRPr="005B0EB9" w:rsidRDefault="008C651C" w:rsidP="005B0EB9">
      <w:pPr>
        <w:spacing w:after="150"/>
        <w:jc w:val="both"/>
        <w:rPr>
          <w:rFonts w:ascii="Times New Roman" w:hAnsi="Times New Roman" w:cs="Times New Roman"/>
        </w:rPr>
      </w:pPr>
      <w:r>
        <w:rPr>
          <w:rFonts w:ascii="Times New Roman" w:hAnsi="Times New Roman" w:cs="Times New Roman"/>
          <w:color w:val="000000"/>
        </w:rPr>
        <w:t>(4</w:t>
      </w:r>
      <w:r w:rsidR="00D56EB0" w:rsidRPr="005B0EB9">
        <w:rPr>
          <w:rFonts w:ascii="Times New Roman" w:hAnsi="Times New Roman" w:cs="Times New Roman"/>
          <w:color w:val="000000"/>
        </w:rPr>
        <w:t xml:space="preserve">) Бирачки одбор треба да омогући гласање бирачу који свој идентитет доказује личном картом или пасошем са истеклим роком важења, под условом да приложи потврду да је </w:t>
      </w:r>
      <w:r w:rsidR="00D56EB0" w:rsidRPr="005B0EB9">
        <w:rPr>
          <w:rFonts w:ascii="Times New Roman" w:hAnsi="Times New Roman" w:cs="Times New Roman"/>
          <w:color w:val="000000"/>
        </w:rPr>
        <w:lastRenderedPageBreak/>
        <w:t>Министарству унутрашњих послова поднео захтев за издавање нове личне карте односно пасоша.</w:t>
      </w:r>
    </w:p>
    <w:p w:rsidR="00486508" w:rsidRPr="005B0EB9" w:rsidRDefault="008C651C" w:rsidP="005B0EB9">
      <w:pPr>
        <w:spacing w:after="150"/>
        <w:jc w:val="both"/>
        <w:rPr>
          <w:rFonts w:ascii="Times New Roman" w:hAnsi="Times New Roman" w:cs="Times New Roman"/>
        </w:rPr>
      </w:pPr>
      <w:r>
        <w:rPr>
          <w:rFonts w:ascii="Times New Roman" w:hAnsi="Times New Roman" w:cs="Times New Roman"/>
          <w:color w:val="000000"/>
        </w:rPr>
        <w:t>(5</w:t>
      </w:r>
      <w:r w:rsidR="00D56EB0" w:rsidRPr="005B0EB9">
        <w:rPr>
          <w:rFonts w:ascii="Times New Roman" w:hAnsi="Times New Roman" w:cs="Times New Roman"/>
          <w:color w:val="000000"/>
        </w:rPr>
        <w:t>) У случају да на бирачко место дође бирач који поседује важећи документ из става 4. овог члана у којем је наведено друго презиме у односу на презиме наведено у изводу из бирачког списка, бирачки одбор треба том бирачу да омогући да гласа, без обзира на ту околност, под условом да на основу слике бирача и јединственог матичног броја грађана у документу којим доказује свој идентитет може да утврди да је у питању иста особа.</w:t>
      </w:r>
    </w:p>
    <w:p w:rsidR="00486508" w:rsidRPr="005B0EB9" w:rsidRDefault="004C54FD" w:rsidP="005B0EB9">
      <w:pPr>
        <w:spacing w:after="120"/>
        <w:jc w:val="both"/>
        <w:rPr>
          <w:rFonts w:ascii="Times New Roman" w:hAnsi="Times New Roman" w:cs="Times New Roman"/>
        </w:rPr>
      </w:pPr>
      <w:r>
        <w:rPr>
          <w:rFonts w:ascii="Times New Roman" w:hAnsi="Times New Roman" w:cs="Times New Roman"/>
          <w:b/>
          <w:color w:val="000000"/>
          <w:lang w:val="sr-Cyrl-RS"/>
        </w:rPr>
        <w:t>2</w:t>
      </w:r>
      <w:r w:rsidR="00D56EB0" w:rsidRPr="005B0EB9">
        <w:rPr>
          <w:rFonts w:ascii="Times New Roman" w:hAnsi="Times New Roman" w:cs="Times New Roman"/>
          <w:b/>
          <w:color w:val="000000"/>
        </w:rPr>
        <w:t xml:space="preserve">. Утврђивање да ли је бирач уписан </w:t>
      </w:r>
      <w:r w:rsidR="008C651C">
        <w:rPr>
          <w:rFonts w:ascii="Times New Roman" w:hAnsi="Times New Roman" w:cs="Times New Roman"/>
          <w:b/>
          <w:color w:val="000000"/>
        </w:rPr>
        <w:t>у извод</w:t>
      </w:r>
      <w:r w:rsidR="00D56EB0" w:rsidRPr="005B0EB9">
        <w:rPr>
          <w:rFonts w:ascii="Times New Roman" w:hAnsi="Times New Roman" w:cs="Times New Roman"/>
          <w:b/>
          <w:color w:val="000000"/>
        </w:rPr>
        <w:t xml:space="preserve"> из бирач</w:t>
      </w:r>
      <w:r w:rsidR="008C651C">
        <w:rPr>
          <w:rFonts w:ascii="Times New Roman" w:hAnsi="Times New Roman" w:cs="Times New Roman"/>
          <w:b/>
          <w:color w:val="000000"/>
        </w:rPr>
        <w:t>ког списка и уручивање гласачког</w:t>
      </w:r>
      <w:r w:rsidR="00D56EB0" w:rsidRPr="005B0EB9">
        <w:rPr>
          <w:rFonts w:ascii="Times New Roman" w:hAnsi="Times New Roman" w:cs="Times New Roman"/>
          <w:b/>
          <w:color w:val="000000"/>
        </w:rPr>
        <w:t xml:space="preserve"> листића</w:t>
      </w:r>
    </w:p>
    <w:p w:rsidR="00486508" w:rsidRPr="005B0EB9" w:rsidRDefault="004C54FD" w:rsidP="008C651C">
      <w:pPr>
        <w:spacing w:after="120"/>
        <w:jc w:val="center"/>
        <w:rPr>
          <w:rFonts w:ascii="Times New Roman" w:hAnsi="Times New Roman" w:cs="Times New Roman"/>
        </w:rPr>
      </w:pPr>
      <w:proofErr w:type="gramStart"/>
      <w:r>
        <w:rPr>
          <w:rFonts w:ascii="Times New Roman" w:hAnsi="Times New Roman" w:cs="Times New Roman"/>
          <w:color w:val="000000"/>
        </w:rPr>
        <w:t>Члан 1</w:t>
      </w:r>
      <w:r>
        <w:rPr>
          <w:rFonts w:ascii="Times New Roman" w:hAnsi="Times New Roman" w:cs="Times New Roman"/>
          <w:color w:val="000000"/>
          <w:lang w:val="sr-Cyrl-RS"/>
        </w:rPr>
        <w:t>5</w:t>
      </w:r>
      <w:r w:rsidR="00D56EB0" w:rsidRPr="005B0EB9">
        <w:rPr>
          <w:rFonts w:ascii="Times New Roman" w:hAnsi="Times New Roman" w:cs="Times New Roman"/>
          <w:color w:val="000000"/>
        </w:rPr>
        <w:t>.</w:t>
      </w:r>
      <w:proofErr w:type="gramEnd"/>
    </w:p>
    <w:p w:rsidR="008C651C"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Када се утврди идентитет бирача, он прилази члану бирачког одбора који је задужен за руковање </w:t>
      </w:r>
      <w:r w:rsidR="008C651C">
        <w:rPr>
          <w:rFonts w:ascii="Times New Roman" w:hAnsi="Times New Roman" w:cs="Times New Roman"/>
          <w:color w:val="000000"/>
        </w:rPr>
        <w:t>изводом из бирачког списка</w:t>
      </w:r>
      <w:r w:rsidRPr="005B0EB9">
        <w:rPr>
          <w:rFonts w:ascii="Times New Roman" w:hAnsi="Times New Roman" w:cs="Times New Roman"/>
          <w:color w:val="000000"/>
        </w:rPr>
        <w:t>, који проналази бирача</w:t>
      </w:r>
      <w:r w:rsidR="008C651C">
        <w:rPr>
          <w:rFonts w:ascii="Times New Roman" w:hAnsi="Times New Roman" w:cs="Times New Roman"/>
          <w:color w:val="000000"/>
        </w:rPr>
        <w:t xml:space="preserve"> </w:t>
      </w:r>
      <w:r w:rsidRPr="005B0EB9">
        <w:rPr>
          <w:rFonts w:ascii="Times New Roman" w:hAnsi="Times New Roman" w:cs="Times New Roman"/>
          <w:color w:val="000000"/>
        </w:rPr>
        <w:t>и заокружује редни број испред имена бирача, а након тога се бирач потписује</w:t>
      </w:r>
      <w:r w:rsidR="008C651C">
        <w:rPr>
          <w:rFonts w:ascii="Times New Roman" w:hAnsi="Times New Roman" w:cs="Times New Roman"/>
          <w:color w:val="000000"/>
        </w:rPr>
        <w:t xml:space="preserve"> на одговарајућем месту у изводу</w:t>
      </w:r>
      <w:r w:rsidRPr="005B0EB9">
        <w:rPr>
          <w:rFonts w:ascii="Times New Roman" w:hAnsi="Times New Roman" w:cs="Times New Roman"/>
          <w:color w:val="000000"/>
        </w:rPr>
        <w:t xml:space="preserve">. </w:t>
      </w:r>
      <w:proofErr w:type="gramStart"/>
      <w:r w:rsidRPr="005B0EB9">
        <w:rPr>
          <w:rFonts w:ascii="Times New Roman" w:hAnsi="Times New Roman" w:cs="Times New Roman"/>
          <w:color w:val="000000"/>
        </w:rPr>
        <w:t>Пошто се бирач потпише, члан бирачког одбора му предаје гласачки листић.</w:t>
      </w:r>
      <w:proofErr w:type="gramEnd"/>
    </w:p>
    <w:p w:rsidR="00486508" w:rsidRPr="005B0EB9" w:rsidRDefault="008C651C" w:rsidP="005B0EB9">
      <w:pPr>
        <w:spacing w:after="150"/>
        <w:jc w:val="both"/>
        <w:rPr>
          <w:rFonts w:ascii="Times New Roman" w:hAnsi="Times New Roman" w:cs="Times New Roman"/>
        </w:rPr>
      </w:pPr>
      <w:r>
        <w:rPr>
          <w:rFonts w:ascii="Times New Roman" w:hAnsi="Times New Roman" w:cs="Times New Roman"/>
          <w:color w:val="000000"/>
        </w:rPr>
        <w:t>(2</w:t>
      </w:r>
      <w:r w:rsidR="00D56EB0" w:rsidRPr="005B0EB9">
        <w:rPr>
          <w:rFonts w:ascii="Times New Roman" w:hAnsi="Times New Roman" w:cs="Times New Roman"/>
          <w:color w:val="000000"/>
        </w:rPr>
        <w:t>) Списак накнадних промена сачињава надлежна изборна комисија и налази се у прилогу одговарајућег извода из бирачког списка, као његов саставни део.</w:t>
      </w:r>
    </w:p>
    <w:p w:rsidR="00486508" w:rsidRPr="005B0EB9" w:rsidRDefault="008C651C" w:rsidP="005B0EB9">
      <w:pPr>
        <w:spacing w:after="150"/>
        <w:jc w:val="both"/>
        <w:rPr>
          <w:rFonts w:ascii="Times New Roman" w:hAnsi="Times New Roman" w:cs="Times New Roman"/>
        </w:rPr>
      </w:pPr>
      <w:r>
        <w:rPr>
          <w:rFonts w:ascii="Times New Roman" w:hAnsi="Times New Roman" w:cs="Times New Roman"/>
          <w:color w:val="000000"/>
        </w:rPr>
        <w:t>(3</w:t>
      </w:r>
      <w:r w:rsidR="00D56EB0" w:rsidRPr="005B0EB9">
        <w:rPr>
          <w:rFonts w:ascii="Times New Roman" w:hAnsi="Times New Roman" w:cs="Times New Roman"/>
          <w:color w:val="000000"/>
        </w:rPr>
        <w:t>) Ако бирачки одбор не може да пронађе бирача у изводу из бирачког списка, мора да провери да ли је тај бирач евентуално уписан у приложени списак накнадних промена.</w:t>
      </w:r>
    </w:p>
    <w:p w:rsidR="00486508" w:rsidRPr="005B0EB9" w:rsidRDefault="004C54FD" w:rsidP="008C651C">
      <w:pPr>
        <w:spacing w:after="120"/>
        <w:jc w:val="center"/>
        <w:rPr>
          <w:rFonts w:ascii="Times New Roman" w:hAnsi="Times New Roman" w:cs="Times New Roman"/>
        </w:rPr>
      </w:pPr>
      <w:proofErr w:type="gramStart"/>
      <w:r>
        <w:rPr>
          <w:rFonts w:ascii="Times New Roman" w:hAnsi="Times New Roman" w:cs="Times New Roman"/>
          <w:color w:val="000000"/>
        </w:rPr>
        <w:t>Члан 1</w:t>
      </w:r>
      <w:r>
        <w:rPr>
          <w:rFonts w:ascii="Times New Roman" w:hAnsi="Times New Roman" w:cs="Times New Roman"/>
          <w:color w:val="000000"/>
          <w:lang w:val="sr-Cyrl-RS"/>
        </w:rPr>
        <w:t>6</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Бирач који је писмен и који је у стању да својеручно напише своје име и презиме, потписује се тако што својеручно исписује свој потпис на одговарајућем месту у изводу из бирачког списка.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Бирач који услед телесне или сензорне онеспособљености (бирач са инвалидитетом) није у стању да се својеручно потпише у изводу из бирачког списка, може да се потпише тако што ће на одговарајуће место у изводу отиснути печат који садржи податке о његовом личном идентитету, односно печат са угравираним потписом (факсимил).</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(3) Бирач који није писмен, односно бирач са инвалидитетом који не поседује печат са подацима о његовом личном идентитету, односно факсимил, ставља отисак прста, или се уместо њега својим именом и презименом потписује његов помагач, ако га је довео са собом на бирачко место ради попуњавања гласачког листића.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(4) Одредбе овог члана сходно се примењују и у случају гласања бирача ван бирачког места.</w:t>
      </w:r>
    </w:p>
    <w:p w:rsidR="00486508" w:rsidRPr="005B0EB9" w:rsidRDefault="00D56EB0" w:rsidP="00D56EB0">
      <w:pPr>
        <w:spacing w:after="120"/>
        <w:jc w:val="center"/>
        <w:rPr>
          <w:rFonts w:ascii="Times New Roman" w:hAnsi="Times New Roman" w:cs="Times New Roman"/>
        </w:rPr>
      </w:pPr>
      <w:proofErr w:type="gramStart"/>
      <w:r>
        <w:rPr>
          <w:rFonts w:ascii="Times New Roman" w:hAnsi="Times New Roman" w:cs="Times New Roman"/>
          <w:color w:val="000000"/>
        </w:rPr>
        <w:t>Члан 1</w:t>
      </w:r>
      <w:r w:rsidR="004C54FD">
        <w:rPr>
          <w:rFonts w:ascii="Times New Roman" w:hAnsi="Times New Roman" w:cs="Times New Roman"/>
          <w:color w:val="000000"/>
          <w:lang w:val="sr-Cyrl-RS"/>
        </w:rPr>
        <w:t>7</w:t>
      </w:r>
      <w:r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Бирачки одбор не сме вршити никаква дописивања или друге промене у изводу из бирачког списка и списку накнадних промена у бирачком списку.</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Бирачки одбор не сме да дозволи да гласа лице које није уписано у извод из бирачког списка или списак накнадних промена у бирачком списку, чак иако има решење Министарства државне управе и локалне самоуправе о накнадном упису у бирачки списак.</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(3) Бирачки одбор не сме да допише у извод из бирачког списка лице које није уписано у извод без обзира на то што то лице тврди да гласа на том бирачком месту, или што га чланови бирачког одбора лично познају.</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lastRenderedPageBreak/>
        <w:t>(4) Бирачки одбор треба да лице које није уписано у извод из бирачког списка нити у списак накнадних промена у бирачком списку, упути да провери на којем је бирачком месту уписан у бирачки списак, било тако што ће извршити упит на интернет адреси upit.birackispisak.gov.rs или тако што ће контактирати телефоном Министарство државне управе и локалне самоуправе, односно општинску/градску управу.</w:t>
      </w:r>
    </w:p>
    <w:p w:rsidR="00486508" w:rsidRPr="005B0EB9" w:rsidRDefault="004C54FD" w:rsidP="00D56EB0">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18</w:t>
      </w:r>
      <w:r w:rsidR="00D56EB0" w:rsidRPr="005B0EB9">
        <w:rPr>
          <w:rFonts w:ascii="Times New Roman" w:hAnsi="Times New Roman" w:cs="Times New Roman"/>
          <w:color w:val="000000"/>
        </w:rPr>
        <w:t>.</w:t>
      </w:r>
      <w:proofErr w:type="gramEnd"/>
    </w:p>
    <w:p w:rsidR="00D56EB0" w:rsidRDefault="00D56EB0" w:rsidP="005B0EB9">
      <w:pPr>
        <w:spacing w:after="150"/>
        <w:jc w:val="both"/>
        <w:rPr>
          <w:rFonts w:ascii="Times New Roman" w:hAnsi="Times New Roman" w:cs="Times New Roman"/>
          <w:color w:val="000000"/>
        </w:rPr>
      </w:pPr>
      <w:r w:rsidRPr="005B0EB9">
        <w:rPr>
          <w:rFonts w:ascii="Times New Roman" w:hAnsi="Times New Roman" w:cs="Times New Roman"/>
          <w:color w:val="000000"/>
        </w:rPr>
        <w:t xml:space="preserve">(1) Бирач може да гласа само једанпут на истим изборима </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Ниједно лице не може за једне изборе добити више од једног гласачког листића, нити је допуштено да једно лице гласа уместо другог лица. </w:t>
      </w:r>
      <w:proofErr w:type="gramStart"/>
      <w:r w:rsidRPr="005B0EB9">
        <w:rPr>
          <w:rFonts w:ascii="Times New Roman" w:hAnsi="Times New Roman" w:cs="Times New Roman"/>
          <w:color w:val="000000"/>
        </w:rPr>
        <w:t>Гласа</w:t>
      </w:r>
      <w:r>
        <w:rPr>
          <w:rFonts w:ascii="Times New Roman" w:hAnsi="Times New Roman" w:cs="Times New Roman"/>
          <w:color w:val="000000"/>
        </w:rPr>
        <w:t>ње уз помоћ помагача</w:t>
      </w:r>
      <w:r w:rsidRPr="005B0EB9">
        <w:rPr>
          <w:rFonts w:ascii="Times New Roman" w:hAnsi="Times New Roman" w:cs="Times New Roman"/>
          <w:color w:val="000000"/>
        </w:rPr>
        <w:t xml:space="preserve"> не сматра се гласањем уместо другог лица.</w:t>
      </w:r>
      <w:proofErr w:type="gramEnd"/>
    </w:p>
    <w:p w:rsidR="00D56EB0" w:rsidRDefault="00D56EB0" w:rsidP="005B0EB9">
      <w:pPr>
        <w:spacing w:after="120"/>
        <w:jc w:val="both"/>
        <w:rPr>
          <w:rFonts w:ascii="Times New Roman" w:hAnsi="Times New Roman" w:cs="Times New Roman"/>
          <w:b/>
          <w:color w:val="000000"/>
        </w:rPr>
      </w:pPr>
    </w:p>
    <w:p w:rsidR="00486508" w:rsidRPr="005B0EB9" w:rsidRDefault="004C54FD" w:rsidP="005B0EB9">
      <w:pPr>
        <w:spacing w:after="120"/>
        <w:jc w:val="both"/>
        <w:rPr>
          <w:rFonts w:ascii="Times New Roman" w:hAnsi="Times New Roman" w:cs="Times New Roman"/>
        </w:rPr>
      </w:pPr>
      <w:r>
        <w:rPr>
          <w:rFonts w:ascii="Times New Roman" w:hAnsi="Times New Roman" w:cs="Times New Roman"/>
          <w:b/>
          <w:color w:val="000000"/>
          <w:lang w:val="sr-Cyrl-RS"/>
        </w:rPr>
        <w:t>3</w:t>
      </w:r>
      <w:r w:rsidR="00D56EB0" w:rsidRPr="005B0EB9">
        <w:rPr>
          <w:rFonts w:ascii="Times New Roman" w:hAnsi="Times New Roman" w:cs="Times New Roman"/>
          <w:b/>
          <w:color w:val="000000"/>
        </w:rPr>
        <w:t>. Попуњавање гласачког листића</w:t>
      </w:r>
    </w:p>
    <w:p w:rsidR="00486508" w:rsidRPr="005B0EB9" w:rsidRDefault="004C54FD" w:rsidP="00D56EB0">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19</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Pr>
          <w:rFonts w:ascii="Times New Roman" w:hAnsi="Times New Roman" w:cs="Times New Roman"/>
          <w:color w:val="000000"/>
        </w:rPr>
        <w:t>(1) Бирач попуњава гласачки листић</w:t>
      </w:r>
      <w:r w:rsidRPr="005B0EB9">
        <w:rPr>
          <w:rFonts w:ascii="Times New Roman" w:hAnsi="Times New Roman" w:cs="Times New Roman"/>
          <w:color w:val="000000"/>
        </w:rPr>
        <w:t xml:space="preserve"> иза паравана за обезбеђивање тајности гласања, пошто га члан бирачког одбора поучи о начину гласања, ако бирач то захтева.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Члан бирачког одбора ће посебно упозорити бирача: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w:t>
      </w:r>
      <w:proofErr w:type="gramStart"/>
      <w:r w:rsidRPr="005B0EB9">
        <w:rPr>
          <w:rFonts w:ascii="Times New Roman" w:hAnsi="Times New Roman" w:cs="Times New Roman"/>
          <w:color w:val="000000"/>
        </w:rPr>
        <w:t>да</w:t>
      </w:r>
      <w:proofErr w:type="gramEnd"/>
      <w:r w:rsidRPr="005B0EB9">
        <w:rPr>
          <w:rFonts w:ascii="Times New Roman" w:hAnsi="Times New Roman" w:cs="Times New Roman"/>
          <w:color w:val="000000"/>
        </w:rPr>
        <w:t xml:space="preserve"> може да г</w:t>
      </w:r>
      <w:r>
        <w:rPr>
          <w:rFonts w:ascii="Times New Roman" w:hAnsi="Times New Roman" w:cs="Times New Roman"/>
          <w:color w:val="000000"/>
        </w:rPr>
        <w:t>ласа само за онолико  кандидата колико се бира у тој месној заједници</w:t>
      </w:r>
      <w:r w:rsidRPr="005B0EB9">
        <w:rPr>
          <w:rFonts w:ascii="Times New Roman" w:hAnsi="Times New Roman" w:cs="Times New Roman"/>
          <w:color w:val="000000"/>
        </w:rPr>
        <w:t>, заокруживањем редног број</w:t>
      </w:r>
      <w:r>
        <w:rPr>
          <w:rFonts w:ascii="Times New Roman" w:hAnsi="Times New Roman" w:cs="Times New Roman"/>
          <w:color w:val="000000"/>
        </w:rPr>
        <w:t>а испред имена и презимена кандидата</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w:t>
      </w:r>
      <w:proofErr w:type="gramStart"/>
      <w:r w:rsidRPr="005B0EB9">
        <w:rPr>
          <w:rFonts w:ascii="Times New Roman" w:hAnsi="Times New Roman" w:cs="Times New Roman"/>
          <w:color w:val="000000"/>
        </w:rPr>
        <w:t>да</w:t>
      </w:r>
      <w:proofErr w:type="gramEnd"/>
      <w:r w:rsidRPr="005B0EB9">
        <w:rPr>
          <w:rFonts w:ascii="Times New Roman" w:hAnsi="Times New Roman" w:cs="Times New Roman"/>
          <w:color w:val="000000"/>
        </w:rPr>
        <w:t xml:space="preserve"> је гласање тајно и да се обавља иза паравана за обезбеђивање тајности гласања;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3) </w:t>
      </w:r>
      <w:proofErr w:type="gramStart"/>
      <w:r w:rsidRPr="005B0EB9">
        <w:rPr>
          <w:rFonts w:ascii="Times New Roman" w:hAnsi="Times New Roman" w:cs="Times New Roman"/>
          <w:color w:val="000000"/>
        </w:rPr>
        <w:t>да</w:t>
      </w:r>
      <w:proofErr w:type="gramEnd"/>
      <w:r w:rsidRPr="005B0EB9">
        <w:rPr>
          <w:rFonts w:ascii="Times New Roman" w:hAnsi="Times New Roman" w:cs="Times New Roman"/>
          <w:color w:val="000000"/>
        </w:rPr>
        <w:t xml:space="preserve"> је гласање слободно и да нико нема право да спречава или приморава бирача да гласа, да га позива на одговорност због тога што јесте или није гласао или да тражи од бирача да се изјасни зашто је и за кога је гласао.</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(3) Пошто попуни гласачк</w:t>
      </w:r>
      <w:r>
        <w:rPr>
          <w:rFonts w:ascii="Times New Roman" w:hAnsi="Times New Roman" w:cs="Times New Roman"/>
          <w:color w:val="000000"/>
        </w:rPr>
        <w:t>и</w:t>
      </w:r>
      <w:r w:rsidRPr="005B0EB9">
        <w:rPr>
          <w:rFonts w:ascii="Times New Roman" w:hAnsi="Times New Roman" w:cs="Times New Roman"/>
          <w:color w:val="000000"/>
        </w:rPr>
        <w:t xml:space="preserve"> листић, бирач</w:t>
      </w:r>
      <w:r>
        <w:rPr>
          <w:rFonts w:ascii="Times New Roman" w:hAnsi="Times New Roman" w:cs="Times New Roman"/>
          <w:color w:val="000000"/>
        </w:rPr>
        <w:t xml:space="preserve"> сâм пресавија гласачк листић</w:t>
      </w:r>
      <w:r w:rsidRPr="005B0EB9">
        <w:rPr>
          <w:rFonts w:ascii="Times New Roman" w:hAnsi="Times New Roman" w:cs="Times New Roman"/>
          <w:color w:val="000000"/>
        </w:rPr>
        <w:t xml:space="preserve"> тако да се не</w:t>
      </w:r>
      <w:r>
        <w:rPr>
          <w:rFonts w:ascii="Times New Roman" w:hAnsi="Times New Roman" w:cs="Times New Roman"/>
          <w:color w:val="000000"/>
        </w:rPr>
        <w:t xml:space="preserve"> види како је гласао и ставља га у гласачку кутију</w:t>
      </w:r>
      <w:r w:rsidRPr="005B0EB9">
        <w:rPr>
          <w:rFonts w:ascii="Times New Roman" w:hAnsi="Times New Roman" w:cs="Times New Roman"/>
          <w:color w:val="000000"/>
        </w:rPr>
        <w:t>, а затим напушта бирачко место.</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(4) Бирачки одбор ће задужити члана или заменика члана да се стара</w:t>
      </w:r>
      <w:r>
        <w:rPr>
          <w:rFonts w:ascii="Times New Roman" w:hAnsi="Times New Roman" w:cs="Times New Roman"/>
          <w:color w:val="000000"/>
        </w:rPr>
        <w:t xml:space="preserve"> о томе да бирач убацује гласачи листић у гласачку кутију</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(5) Ако бирачки одбор констатује или посумња да бирач свој гласачки листић није убацио у гласачку кутију пре напуштања бирачког места, без одлагања ће о томе обавестити полицију и радно тело и то унети у Записник о раду бирачког одбора као догађај од значаја за гласање.</w:t>
      </w:r>
    </w:p>
    <w:p w:rsidR="00486508" w:rsidRPr="005B0EB9" w:rsidRDefault="004C54FD" w:rsidP="00D56EB0">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19</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Бирачки одбор је дужан да се стара о обезбеђивању тајности гласања.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Бирачки одбор је дужан да организује гласање тако да нико не може видети како бирач попуњава гласачки листић.</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(3) У просторији у којој се гласа може бити присутно само онолико бирача колико има места на којима је обезбеђена тајност гласања.</w:t>
      </w:r>
    </w:p>
    <w:p w:rsidR="00797227" w:rsidRDefault="00797227" w:rsidP="00D56EB0">
      <w:pPr>
        <w:spacing w:after="120"/>
        <w:jc w:val="center"/>
        <w:rPr>
          <w:rFonts w:ascii="Times New Roman" w:hAnsi="Times New Roman" w:cs="Times New Roman"/>
          <w:color w:val="000000"/>
          <w:lang w:val="sr-Cyrl-RS"/>
        </w:rPr>
      </w:pPr>
    </w:p>
    <w:p w:rsidR="00797227" w:rsidRDefault="00797227" w:rsidP="00D56EB0">
      <w:pPr>
        <w:spacing w:after="120"/>
        <w:jc w:val="center"/>
        <w:rPr>
          <w:rFonts w:ascii="Times New Roman" w:hAnsi="Times New Roman" w:cs="Times New Roman"/>
          <w:color w:val="000000"/>
          <w:lang w:val="sr-Cyrl-RS"/>
        </w:rPr>
      </w:pPr>
    </w:p>
    <w:p w:rsidR="00486508" w:rsidRPr="005B0EB9" w:rsidRDefault="00D56EB0" w:rsidP="00D56EB0">
      <w:pPr>
        <w:spacing w:after="120"/>
        <w:jc w:val="center"/>
        <w:rPr>
          <w:rFonts w:ascii="Times New Roman" w:hAnsi="Times New Roman" w:cs="Times New Roman"/>
        </w:rPr>
      </w:pPr>
      <w:r w:rsidRPr="005B0EB9">
        <w:rPr>
          <w:rFonts w:ascii="Times New Roman" w:hAnsi="Times New Roman" w:cs="Times New Roman"/>
          <w:color w:val="000000"/>
        </w:rPr>
        <w:lastRenderedPageBreak/>
        <w:t>VI. ПОСЕБНА ПРАВИЛА ГЛАСАЊА ЗА ЛИЦА СА ИНВАЛИДИТЕТОМ, НЕПИСМЕНИХ И СПРЕЧЕНИХ ЛИЦА</w:t>
      </w:r>
    </w:p>
    <w:p w:rsidR="00486508" w:rsidRPr="005B0EB9" w:rsidRDefault="00D56EB0" w:rsidP="00D56EB0">
      <w:pPr>
        <w:spacing w:after="120"/>
        <w:jc w:val="center"/>
        <w:rPr>
          <w:rFonts w:ascii="Times New Roman" w:hAnsi="Times New Roman" w:cs="Times New Roman"/>
        </w:rPr>
      </w:pPr>
      <w:proofErr w:type="gramStart"/>
      <w:r w:rsidRPr="005B0EB9">
        <w:rPr>
          <w:rFonts w:ascii="Times New Roman" w:hAnsi="Times New Roman" w:cs="Times New Roman"/>
          <w:color w:val="000000"/>
        </w:rPr>
        <w:t>Члан 2</w:t>
      </w:r>
      <w:r w:rsidR="004C54FD">
        <w:rPr>
          <w:rFonts w:ascii="Times New Roman" w:hAnsi="Times New Roman" w:cs="Times New Roman"/>
          <w:color w:val="000000"/>
          <w:lang w:val="sr-Cyrl-RS"/>
        </w:rPr>
        <w:t>0</w:t>
      </w:r>
      <w:r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Бирачки одбор је дужан да особи која се креће уз помоћ пса водича и има одговарајућу исправу за кретање уз помоћ пса водича, омогући слободан приступ објекту у којем је бирачко место и самом бирачком месту, као објекту у јавној употреби, како је то прописано Законом о кретању уз помоћ пса водича.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Под одговарајућом исправом за кретање уз помоћ пса водича сматра се:</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w:t>
      </w:r>
      <w:proofErr w:type="gramStart"/>
      <w:r w:rsidRPr="005B0EB9">
        <w:rPr>
          <w:rFonts w:ascii="Times New Roman" w:hAnsi="Times New Roman" w:cs="Times New Roman"/>
          <w:color w:val="000000"/>
        </w:rPr>
        <w:t>доказ</w:t>
      </w:r>
      <w:proofErr w:type="gramEnd"/>
      <w:r w:rsidRPr="005B0EB9">
        <w:rPr>
          <w:rFonts w:ascii="Times New Roman" w:hAnsi="Times New Roman" w:cs="Times New Roman"/>
          <w:color w:val="000000"/>
        </w:rPr>
        <w:t xml:space="preserve"> о стеченим знањима, способностима и вештинама за кретање са псом водичем – за особу која се креће уз помоћ пса водича;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w:t>
      </w:r>
      <w:proofErr w:type="gramStart"/>
      <w:r w:rsidRPr="005B0EB9">
        <w:rPr>
          <w:rFonts w:ascii="Times New Roman" w:hAnsi="Times New Roman" w:cs="Times New Roman"/>
          <w:color w:val="000000"/>
        </w:rPr>
        <w:t>доказ</w:t>
      </w:r>
      <w:proofErr w:type="gramEnd"/>
      <w:r w:rsidRPr="005B0EB9">
        <w:rPr>
          <w:rFonts w:ascii="Times New Roman" w:hAnsi="Times New Roman" w:cs="Times New Roman"/>
          <w:color w:val="000000"/>
        </w:rPr>
        <w:t xml:space="preserve"> о завршеној обуци – за пса водича.</w:t>
      </w:r>
    </w:p>
    <w:p w:rsidR="00486508" w:rsidRPr="005B0EB9" w:rsidRDefault="00D56EB0" w:rsidP="005B0EB9">
      <w:pPr>
        <w:spacing w:after="120"/>
        <w:jc w:val="both"/>
        <w:rPr>
          <w:rFonts w:ascii="Times New Roman" w:hAnsi="Times New Roman" w:cs="Times New Roman"/>
        </w:rPr>
      </w:pPr>
      <w:r w:rsidRPr="005B0EB9">
        <w:rPr>
          <w:rFonts w:ascii="Times New Roman" w:hAnsi="Times New Roman" w:cs="Times New Roman"/>
          <w:b/>
          <w:color w:val="000000"/>
        </w:rPr>
        <w:t>1. Лице које није у стању да попуни гласачки листић</w:t>
      </w:r>
    </w:p>
    <w:p w:rsidR="00486508" w:rsidRPr="005B0EB9" w:rsidRDefault="004C54FD" w:rsidP="00D56EB0">
      <w:pPr>
        <w:spacing w:after="120"/>
        <w:jc w:val="center"/>
        <w:rPr>
          <w:rFonts w:ascii="Times New Roman" w:hAnsi="Times New Roman" w:cs="Times New Roman"/>
        </w:rPr>
      </w:pPr>
      <w:proofErr w:type="gramStart"/>
      <w:r>
        <w:rPr>
          <w:rFonts w:ascii="Times New Roman" w:hAnsi="Times New Roman" w:cs="Times New Roman"/>
          <w:color w:val="000000"/>
        </w:rPr>
        <w:t>Члан 2</w:t>
      </w:r>
      <w:r>
        <w:rPr>
          <w:rFonts w:ascii="Times New Roman" w:hAnsi="Times New Roman" w:cs="Times New Roman"/>
          <w:color w:val="000000"/>
          <w:lang w:val="sr-Cyrl-RS"/>
        </w:rPr>
        <w:t>1</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Бирач који не може сам да попуни гласачки листић (слепо лице, лице са другим видовима инвалидитета или неписмено лице) има право да на бирачко место поведе помагача који ће уместо њега попунити гласачки листић онако како му бирач одреди.</w:t>
      </w:r>
    </w:p>
    <w:p w:rsidR="00486508" w:rsidRPr="00D56EB0"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Уз помоћ помагача може да гласа и слепо лице, лице са другим видовима инвалидитета или неписмено лице које гласа ван бирачког места</w:t>
      </w:r>
      <w:r>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(3) У Записник о раду бирачког одбора се уписује:</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w:t>
      </w:r>
      <w:proofErr w:type="gramStart"/>
      <w:r w:rsidRPr="005B0EB9">
        <w:rPr>
          <w:rFonts w:ascii="Times New Roman" w:hAnsi="Times New Roman" w:cs="Times New Roman"/>
          <w:color w:val="000000"/>
        </w:rPr>
        <w:t>укупан</w:t>
      </w:r>
      <w:proofErr w:type="gramEnd"/>
      <w:r w:rsidRPr="005B0EB9">
        <w:rPr>
          <w:rFonts w:ascii="Times New Roman" w:hAnsi="Times New Roman" w:cs="Times New Roman"/>
          <w:color w:val="000000"/>
        </w:rPr>
        <w:t xml:space="preserve"> број бирача који су гласали уз помоћ помагача;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w:t>
      </w:r>
      <w:proofErr w:type="gramStart"/>
      <w:r w:rsidRPr="005B0EB9">
        <w:rPr>
          <w:rFonts w:ascii="Times New Roman" w:hAnsi="Times New Roman" w:cs="Times New Roman"/>
          <w:color w:val="000000"/>
        </w:rPr>
        <w:t>колико</w:t>
      </w:r>
      <w:proofErr w:type="gramEnd"/>
      <w:r w:rsidRPr="005B0EB9">
        <w:rPr>
          <w:rFonts w:ascii="Times New Roman" w:hAnsi="Times New Roman" w:cs="Times New Roman"/>
          <w:color w:val="000000"/>
        </w:rPr>
        <w:t xml:space="preserve"> је од тог броја гласало слепих лица, колико лица са другим видовима инвалидитета и колико неписмених лица;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3) </w:t>
      </w:r>
      <w:proofErr w:type="gramStart"/>
      <w:r w:rsidRPr="005B0EB9">
        <w:rPr>
          <w:rFonts w:ascii="Times New Roman" w:hAnsi="Times New Roman" w:cs="Times New Roman"/>
          <w:color w:val="000000"/>
        </w:rPr>
        <w:t>под</w:t>
      </w:r>
      <w:proofErr w:type="gramEnd"/>
      <w:r w:rsidRPr="005B0EB9">
        <w:rPr>
          <w:rFonts w:ascii="Times New Roman" w:hAnsi="Times New Roman" w:cs="Times New Roman"/>
          <w:color w:val="000000"/>
        </w:rPr>
        <w:t xml:space="preserve"> којим редним бројевима су ти бирачи уписани у извод из бирачког списка.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(4) Приликом утврђивања података из става 3. </w:t>
      </w:r>
      <w:proofErr w:type="gramStart"/>
      <w:r w:rsidRPr="005B0EB9">
        <w:rPr>
          <w:rFonts w:ascii="Times New Roman" w:hAnsi="Times New Roman" w:cs="Times New Roman"/>
          <w:color w:val="000000"/>
        </w:rPr>
        <w:t>овог</w:t>
      </w:r>
      <w:proofErr w:type="gramEnd"/>
      <w:r w:rsidRPr="005B0EB9">
        <w:rPr>
          <w:rFonts w:ascii="Times New Roman" w:hAnsi="Times New Roman" w:cs="Times New Roman"/>
          <w:color w:val="000000"/>
        </w:rPr>
        <w:t xml:space="preserve"> члана, бирачки одбор треба да води рачуна о томе да у одговарајућу категорију буду убројани и бирачи који су уз помоћ помагача гласали ван бирачког места.</w:t>
      </w:r>
    </w:p>
    <w:p w:rsidR="00486508" w:rsidRPr="005B0EB9" w:rsidRDefault="00D56EB0" w:rsidP="005B0EB9">
      <w:pPr>
        <w:spacing w:after="120"/>
        <w:jc w:val="both"/>
        <w:rPr>
          <w:rFonts w:ascii="Times New Roman" w:hAnsi="Times New Roman" w:cs="Times New Roman"/>
        </w:rPr>
      </w:pPr>
      <w:r>
        <w:rPr>
          <w:rFonts w:ascii="Times New Roman" w:hAnsi="Times New Roman" w:cs="Times New Roman"/>
          <w:b/>
          <w:color w:val="000000"/>
        </w:rPr>
        <w:t>2.Л</w:t>
      </w:r>
      <w:r w:rsidRPr="005B0EB9">
        <w:rPr>
          <w:rFonts w:ascii="Times New Roman" w:hAnsi="Times New Roman" w:cs="Times New Roman"/>
          <w:b/>
          <w:color w:val="000000"/>
        </w:rPr>
        <w:t>ице</w:t>
      </w:r>
      <w:r>
        <w:rPr>
          <w:rFonts w:ascii="Times New Roman" w:hAnsi="Times New Roman" w:cs="Times New Roman"/>
          <w:b/>
          <w:color w:val="000000"/>
        </w:rPr>
        <w:t xml:space="preserve"> </w:t>
      </w:r>
      <w:r w:rsidRPr="005B0EB9">
        <w:rPr>
          <w:rFonts w:ascii="Times New Roman" w:hAnsi="Times New Roman" w:cs="Times New Roman"/>
          <w:b/>
          <w:color w:val="000000"/>
        </w:rPr>
        <w:t xml:space="preserve">које није у стању да дође на бирачко </w:t>
      </w:r>
      <w:proofErr w:type="gramStart"/>
      <w:r w:rsidRPr="005B0EB9">
        <w:rPr>
          <w:rFonts w:ascii="Times New Roman" w:hAnsi="Times New Roman" w:cs="Times New Roman"/>
          <w:b/>
          <w:color w:val="000000"/>
        </w:rPr>
        <w:t>место(</w:t>
      </w:r>
      <w:proofErr w:type="gramEnd"/>
      <w:r w:rsidRPr="005B0EB9">
        <w:rPr>
          <w:rFonts w:ascii="Times New Roman" w:hAnsi="Times New Roman" w:cs="Times New Roman"/>
          <w:b/>
          <w:color w:val="000000"/>
        </w:rPr>
        <w:t>гласање ван бирачког места)</w:t>
      </w:r>
    </w:p>
    <w:p w:rsidR="00486508" w:rsidRPr="005B0EB9" w:rsidRDefault="004C54FD" w:rsidP="00D56EB0">
      <w:pPr>
        <w:spacing w:after="120"/>
        <w:jc w:val="center"/>
        <w:rPr>
          <w:rFonts w:ascii="Times New Roman" w:hAnsi="Times New Roman" w:cs="Times New Roman"/>
        </w:rPr>
      </w:pPr>
      <w:proofErr w:type="gramStart"/>
      <w:r>
        <w:rPr>
          <w:rFonts w:ascii="Times New Roman" w:hAnsi="Times New Roman" w:cs="Times New Roman"/>
          <w:color w:val="000000"/>
        </w:rPr>
        <w:t>Члан 2</w:t>
      </w:r>
      <w:r>
        <w:rPr>
          <w:rFonts w:ascii="Times New Roman" w:hAnsi="Times New Roman" w:cs="Times New Roman"/>
          <w:color w:val="000000"/>
          <w:lang w:val="sr-Cyrl-RS"/>
        </w:rPr>
        <w:t>2</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Бирач који није у могућности да гласа на бирачком месту (немоћно или спречено лице) може да оба</w:t>
      </w:r>
      <w:r>
        <w:rPr>
          <w:rFonts w:ascii="Times New Roman" w:hAnsi="Times New Roman" w:cs="Times New Roman"/>
          <w:color w:val="000000"/>
        </w:rPr>
        <w:t>вести бирачки одбор од петка, 23. априла 2021</w:t>
      </w:r>
      <w:r w:rsidRPr="005B0EB9">
        <w:rPr>
          <w:rFonts w:ascii="Times New Roman" w:hAnsi="Times New Roman" w:cs="Times New Roman"/>
          <w:color w:val="000000"/>
        </w:rPr>
        <w:t xml:space="preserve">. </w:t>
      </w:r>
      <w:proofErr w:type="gramStart"/>
      <w:r w:rsidRPr="005B0EB9">
        <w:rPr>
          <w:rFonts w:ascii="Times New Roman" w:hAnsi="Times New Roman" w:cs="Times New Roman"/>
          <w:color w:val="000000"/>
        </w:rPr>
        <w:t>године</w:t>
      </w:r>
      <w:proofErr w:type="gramEnd"/>
      <w:r w:rsidRPr="005B0EB9">
        <w:rPr>
          <w:rFonts w:ascii="Times New Roman" w:hAnsi="Times New Roman" w:cs="Times New Roman"/>
          <w:color w:val="000000"/>
        </w:rPr>
        <w:t xml:space="preserve">, а најкасније до 11,00 часова на дан гласања, да жели да гласа. </w:t>
      </w:r>
      <w:proofErr w:type="gramStart"/>
      <w:r w:rsidRPr="005B0EB9">
        <w:rPr>
          <w:rFonts w:ascii="Times New Roman" w:hAnsi="Times New Roman" w:cs="Times New Roman"/>
          <w:color w:val="000000"/>
        </w:rPr>
        <w:t>Пре дана гласања, бирач обавештав</w:t>
      </w:r>
      <w:r w:rsidR="00F25ADC">
        <w:rPr>
          <w:rFonts w:ascii="Times New Roman" w:hAnsi="Times New Roman" w:cs="Times New Roman"/>
          <w:color w:val="000000"/>
        </w:rPr>
        <w:t>а бирачки одбор преко изборне комисије</w:t>
      </w:r>
      <w:r w:rsidRPr="005B0EB9">
        <w:rPr>
          <w:rFonts w:ascii="Times New Roman" w:hAnsi="Times New Roman" w:cs="Times New Roman"/>
          <w:color w:val="000000"/>
        </w:rPr>
        <w:t>, а на дан гласања обавештава непосредно бирачки одбор или то чини преко радног тела.</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Немоћним и спреченим лицима сматрају се лица која из здравствених разлога нису у могућности да дођу на бирачко место, особе са инвалидитетом и немоћна стара лица.</w:t>
      </w:r>
    </w:p>
    <w:p w:rsidR="00F25ADC" w:rsidRPr="004C54FD" w:rsidRDefault="00D56EB0" w:rsidP="004C54FD">
      <w:pPr>
        <w:spacing w:after="150"/>
        <w:jc w:val="both"/>
        <w:rPr>
          <w:rFonts w:ascii="Times New Roman" w:hAnsi="Times New Roman" w:cs="Times New Roman"/>
          <w:lang w:val="sr-Cyrl-RS"/>
        </w:rPr>
      </w:pPr>
      <w:r w:rsidRPr="005B0EB9">
        <w:rPr>
          <w:rFonts w:ascii="Times New Roman" w:hAnsi="Times New Roman" w:cs="Times New Roman"/>
          <w:color w:val="000000"/>
        </w:rPr>
        <w:t>(3) Немоћним и спреченим лицима не сматрају се лица која због природе посла који обављају нису у могућности да у време док је бирачко место отворено обаве гласање на бирачком месту.</w:t>
      </w:r>
    </w:p>
    <w:p w:rsidR="00797227" w:rsidRDefault="00797227" w:rsidP="00F25ADC">
      <w:pPr>
        <w:spacing w:after="120"/>
        <w:jc w:val="center"/>
        <w:rPr>
          <w:rFonts w:ascii="Times New Roman" w:hAnsi="Times New Roman" w:cs="Times New Roman"/>
          <w:color w:val="000000"/>
          <w:lang w:val="sr-Cyrl-RS"/>
        </w:rPr>
      </w:pPr>
    </w:p>
    <w:p w:rsidR="00486508" w:rsidRPr="005B0EB9" w:rsidRDefault="004C54FD" w:rsidP="00F25ADC">
      <w:pPr>
        <w:spacing w:after="120"/>
        <w:jc w:val="center"/>
        <w:rPr>
          <w:rFonts w:ascii="Times New Roman" w:hAnsi="Times New Roman" w:cs="Times New Roman"/>
        </w:rPr>
      </w:pPr>
      <w:proofErr w:type="gramStart"/>
      <w:r>
        <w:rPr>
          <w:rFonts w:ascii="Times New Roman" w:hAnsi="Times New Roman" w:cs="Times New Roman"/>
          <w:color w:val="000000"/>
        </w:rPr>
        <w:lastRenderedPageBreak/>
        <w:t>Члан 2</w:t>
      </w:r>
      <w:r>
        <w:rPr>
          <w:rFonts w:ascii="Times New Roman" w:hAnsi="Times New Roman" w:cs="Times New Roman"/>
          <w:color w:val="000000"/>
          <w:lang w:val="sr-Cyrl-RS"/>
        </w:rPr>
        <w:t>3</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На основу благовремено примљених оба</w:t>
      </w:r>
      <w:r w:rsidR="00F25ADC">
        <w:rPr>
          <w:rFonts w:ascii="Times New Roman" w:hAnsi="Times New Roman" w:cs="Times New Roman"/>
          <w:color w:val="000000"/>
        </w:rPr>
        <w:t>вештења</w:t>
      </w:r>
      <w:r w:rsidRPr="005B0EB9">
        <w:rPr>
          <w:rFonts w:ascii="Times New Roman" w:hAnsi="Times New Roman" w:cs="Times New Roman"/>
          <w:color w:val="000000"/>
        </w:rPr>
        <w:t>, бирачки одбор, прво, утврђује да ли су сва пријављена немоћна или спр</w:t>
      </w:r>
      <w:r w:rsidR="00F25ADC">
        <w:rPr>
          <w:rFonts w:ascii="Times New Roman" w:hAnsi="Times New Roman" w:cs="Times New Roman"/>
          <w:color w:val="000000"/>
        </w:rPr>
        <w:t>ечена лица уписана у</w:t>
      </w:r>
      <w:r w:rsidRPr="005B0EB9">
        <w:rPr>
          <w:rFonts w:ascii="Times New Roman" w:hAnsi="Times New Roman" w:cs="Times New Roman"/>
          <w:color w:val="000000"/>
        </w:rPr>
        <w:t xml:space="preserve"> извод из бирачког списка, с тим да се редни број бирача у изводу из бирачког списка не сме заокружити све док се повереници бирачког одбора не врате после гласања ван бирачког места.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Гласање бирача ван бирачког места може се обавити само на подручју које обухвата бирачко место.</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(3) У складу са ставом 2. </w:t>
      </w:r>
      <w:proofErr w:type="gramStart"/>
      <w:r w:rsidRPr="005B0EB9">
        <w:rPr>
          <w:rFonts w:ascii="Times New Roman" w:hAnsi="Times New Roman" w:cs="Times New Roman"/>
          <w:color w:val="000000"/>
        </w:rPr>
        <w:t>овог</w:t>
      </w:r>
      <w:proofErr w:type="gramEnd"/>
      <w:r w:rsidRPr="005B0EB9">
        <w:rPr>
          <w:rFonts w:ascii="Times New Roman" w:hAnsi="Times New Roman" w:cs="Times New Roman"/>
          <w:color w:val="000000"/>
        </w:rPr>
        <w:t xml:space="preserve"> члана, бирачки одбор треба да утврди да ли се сва пријављена лица налазе на подручју које обухвата бирачко место.</w:t>
      </w:r>
    </w:p>
    <w:p w:rsidR="00486508" w:rsidRPr="005B0EB9" w:rsidRDefault="00F25ADC"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r>
        <w:rPr>
          <w:rFonts w:ascii="Times New Roman" w:hAnsi="Times New Roman" w:cs="Times New Roman"/>
          <w:color w:val="000000"/>
        </w:rPr>
        <w:t>(4</w:t>
      </w:r>
      <w:r w:rsidR="00D56EB0" w:rsidRPr="005B0EB9">
        <w:rPr>
          <w:rFonts w:ascii="Times New Roman" w:hAnsi="Times New Roman" w:cs="Times New Roman"/>
          <w:color w:val="000000"/>
        </w:rPr>
        <w:t>) Након попуњавања потврда о изборном праву за гласање ван бирачког м</w:t>
      </w:r>
      <w:r>
        <w:rPr>
          <w:rFonts w:ascii="Times New Roman" w:hAnsi="Times New Roman" w:cs="Times New Roman"/>
          <w:color w:val="000000"/>
        </w:rPr>
        <w:t>еста, бирачки одбор одређује 2</w:t>
      </w:r>
      <w:r w:rsidR="00D56EB0" w:rsidRPr="005B0EB9">
        <w:rPr>
          <w:rFonts w:ascii="Times New Roman" w:hAnsi="Times New Roman" w:cs="Times New Roman"/>
          <w:color w:val="000000"/>
        </w:rPr>
        <w:t xml:space="preserve"> члана или заменика члана бира</w:t>
      </w:r>
      <w:r>
        <w:rPr>
          <w:rFonts w:ascii="Times New Roman" w:hAnsi="Times New Roman" w:cs="Times New Roman"/>
          <w:color w:val="000000"/>
        </w:rPr>
        <w:t>чког одбора</w:t>
      </w:r>
      <w:r w:rsidR="00D56EB0" w:rsidRPr="005B0EB9">
        <w:rPr>
          <w:rFonts w:ascii="Times New Roman" w:hAnsi="Times New Roman" w:cs="Times New Roman"/>
          <w:color w:val="000000"/>
        </w:rPr>
        <w:t>, који треба да спроведу гласање ван бирачког места.</w:t>
      </w:r>
    </w:p>
    <w:p w:rsidR="00486508" w:rsidRPr="005B0EB9" w:rsidRDefault="004C54FD" w:rsidP="00F25ADC">
      <w:pPr>
        <w:spacing w:after="120"/>
        <w:jc w:val="center"/>
        <w:rPr>
          <w:rFonts w:ascii="Times New Roman" w:hAnsi="Times New Roman" w:cs="Times New Roman"/>
        </w:rPr>
      </w:pPr>
      <w:proofErr w:type="gramStart"/>
      <w:r>
        <w:rPr>
          <w:rFonts w:ascii="Times New Roman" w:hAnsi="Times New Roman" w:cs="Times New Roman"/>
          <w:color w:val="000000"/>
        </w:rPr>
        <w:t>Члан 2</w:t>
      </w:r>
      <w:r>
        <w:rPr>
          <w:rFonts w:ascii="Times New Roman" w:hAnsi="Times New Roman" w:cs="Times New Roman"/>
          <w:color w:val="000000"/>
          <w:lang w:val="sr-Cyrl-RS"/>
        </w:rPr>
        <w:t>4</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За потребе спровођења гласања бирача ван бирачког места, председник бирачког одбора и повереници бирачког одбора припремају следећи материјал за гласање на парламентарним изборима: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Збирн</w:t>
      </w:r>
      <w:r w:rsidR="00F25ADC">
        <w:rPr>
          <w:rFonts w:ascii="Times New Roman" w:hAnsi="Times New Roman" w:cs="Times New Roman"/>
          <w:color w:val="000000"/>
        </w:rPr>
        <w:t>у изборну листу кандидата</w:t>
      </w:r>
      <w:r w:rsidRPr="005B0EB9">
        <w:rPr>
          <w:rFonts w:ascii="Times New Roman" w:hAnsi="Times New Roman" w:cs="Times New Roman"/>
          <w:color w:val="000000"/>
        </w:rPr>
        <w:t>;</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2</w:t>
      </w:r>
      <w:r w:rsidR="00D56EB0" w:rsidRPr="005B0EB9">
        <w:rPr>
          <w:rFonts w:ascii="Times New Roman" w:hAnsi="Times New Roman" w:cs="Times New Roman"/>
          <w:color w:val="000000"/>
        </w:rPr>
        <w:t>) потребан број гласачких листића за све бираче који треба да гласају ван бирачког места;</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3</w:t>
      </w:r>
      <w:r w:rsidR="00D56EB0" w:rsidRPr="005B0EB9">
        <w:rPr>
          <w:rFonts w:ascii="Times New Roman" w:hAnsi="Times New Roman" w:cs="Times New Roman"/>
          <w:color w:val="000000"/>
        </w:rPr>
        <w:t>) потребан број коверата у које бирачи који гласају ван бирачког места треба да ставе своје гласачке листиће пошто гласају (посебне коверте);</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4</w:t>
      </w:r>
      <w:r w:rsidR="00D56EB0" w:rsidRPr="005B0EB9">
        <w:rPr>
          <w:rFonts w:ascii="Times New Roman" w:hAnsi="Times New Roman" w:cs="Times New Roman"/>
          <w:color w:val="000000"/>
        </w:rPr>
        <w:t>) потребан број коверата у које бирачи који гласају ван бирачког места треба да ставе посебне коверте са гласачким листићем и потписану потврду о изборном праву за гласање ван бирачког места (службене коверте);</w:t>
      </w:r>
    </w:p>
    <w:p w:rsidR="00486508" w:rsidRPr="005B0EB9" w:rsidRDefault="004C54FD" w:rsidP="005B0EB9">
      <w:pPr>
        <w:spacing w:after="150"/>
        <w:jc w:val="both"/>
        <w:rPr>
          <w:rFonts w:ascii="Times New Roman" w:hAnsi="Times New Roman" w:cs="Times New Roman"/>
        </w:rPr>
      </w:pPr>
      <w:r>
        <w:rPr>
          <w:rFonts w:ascii="Times New Roman" w:hAnsi="Times New Roman" w:cs="Times New Roman"/>
          <w:color w:val="000000"/>
          <w:lang w:val="sr-Cyrl-RS"/>
        </w:rPr>
        <w:t>5</w:t>
      </w:r>
      <w:r w:rsidR="00D56EB0" w:rsidRPr="005B0EB9">
        <w:rPr>
          <w:rFonts w:ascii="Times New Roman" w:hAnsi="Times New Roman" w:cs="Times New Roman"/>
          <w:color w:val="000000"/>
        </w:rPr>
        <w:t>) прибор за писање и печаћење коверата (оловке, печат и печатни восак.</w:t>
      </w:r>
    </w:p>
    <w:p w:rsidR="00486508" w:rsidRPr="005B0EB9" w:rsidRDefault="00F25ADC" w:rsidP="00F25ADC">
      <w:pPr>
        <w:spacing w:after="120"/>
        <w:jc w:val="center"/>
        <w:rPr>
          <w:rFonts w:ascii="Times New Roman" w:hAnsi="Times New Roman" w:cs="Times New Roman"/>
        </w:rPr>
      </w:pPr>
      <w:proofErr w:type="gramStart"/>
      <w:r>
        <w:rPr>
          <w:rFonts w:ascii="Times New Roman" w:hAnsi="Times New Roman" w:cs="Times New Roman"/>
          <w:color w:val="000000"/>
        </w:rPr>
        <w:t>Члан 2</w:t>
      </w:r>
      <w:r w:rsidR="004C54FD">
        <w:rPr>
          <w:rFonts w:ascii="Times New Roman" w:hAnsi="Times New Roman" w:cs="Times New Roman"/>
          <w:color w:val="000000"/>
          <w:lang w:val="sr-Cyrl-RS"/>
        </w:rPr>
        <w:t>5</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Повереници бир</w:t>
      </w:r>
      <w:r w:rsidR="004C54FD">
        <w:rPr>
          <w:rFonts w:ascii="Times New Roman" w:hAnsi="Times New Roman" w:cs="Times New Roman"/>
          <w:color w:val="000000"/>
        </w:rPr>
        <w:t>ачког одбора одлазе код бирача</w:t>
      </w:r>
      <w:r w:rsidR="004C54FD">
        <w:rPr>
          <w:rFonts w:ascii="Times New Roman" w:hAnsi="Times New Roman" w:cs="Times New Roman"/>
          <w:color w:val="000000"/>
          <w:lang w:val="sr-Cyrl-RS"/>
        </w:rPr>
        <w:t xml:space="preserve"> </w:t>
      </w:r>
      <w:r w:rsidRPr="005B0EB9">
        <w:rPr>
          <w:rFonts w:ascii="Times New Roman" w:hAnsi="Times New Roman" w:cs="Times New Roman"/>
          <w:color w:val="000000"/>
        </w:rPr>
        <w:t>и у</w:t>
      </w:r>
      <w:r w:rsidR="00F25ADC">
        <w:rPr>
          <w:rFonts w:ascii="Times New Roman" w:hAnsi="Times New Roman" w:cs="Times New Roman"/>
          <w:color w:val="000000"/>
        </w:rPr>
        <w:t>тврђују његов идентитет</w:t>
      </w:r>
      <w:r w:rsidRPr="005B0EB9">
        <w:rPr>
          <w:rFonts w:ascii="Times New Roman" w:hAnsi="Times New Roman" w:cs="Times New Roman"/>
          <w:color w:val="000000"/>
        </w:rPr>
        <w:t>.</w:t>
      </w:r>
    </w:p>
    <w:p w:rsidR="00486508" w:rsidRPr="004C54FD" w:rsidRDefault="00D56EB0" w:rsidP="005B0EB9">
      <w:pPr>
        <w:spacing w:after="150"/>
        <w:jc w:val="both"/>
        <w:rPr>
          <w:rFonts w:ascii="Times New Roman" w:hAnsi="Times New Roman" w:cs="Times New Roman"/>
          <w:color w:val="000000"/>
          <w:lang w:val="sr-Cyrl-RS"/>
        </w:rPr>
      </w:pPr>
      <w:r w:rsidRPr="005B0EB9">
        <w:rPr>
          <w:rFonts w:ascii="Times New Roman" w:hAnsi="Times New Roman" w:cs="Times New Roman"/>
          <w:color w:val="000000"/>
        </w:rPr>
        <w:t>(2) Потом повереници б</w:t>
      </w:r>
      <w:r w:rsidR="00F25ADC">
        <w:rPr>
          <w:rFonts w:ascii="Times New Roman" w:hAnsi="Times New Roman" w:cs="Times New Roman"/>
          <w:color w:val="000000"/>
        </w:rPr>
        <w:t>ирачког одбора предају: гласачки</w:t>
      </w:r>
      <w:r w:rsidRPr="005B0EB9">
        <w:rPr>
          <w:rFonts w:ascii="Times New Roman" w:hAnsi="Times New Roman" w:cs="Times New Roman"/>
          <w:color w:val="000000"/>
        </w:rPr>
        <w:t xml:space="preserve"> листић</w:t>
      </w:r>
      <w:r w:rsidR="00F25ADC">
        <w:rPr>
          <w:rFonts w:ascii="Times New Roman" w:hAnsi="Times New Roman" w:cs="Times New Roman"/>
          <w:color w:val="000000"/>
        </w:rPr>
        <w:t>, збирну изборну листу и коверте</w:t>
      </w:r>
      <w:r w:rsidRPr="005B0EB9">
        <w:rPr>
          <w:rFonts w:ascii="Times New Roman" w:hAnsi="Times New Roman" w:cs="Times New Roman"/>
          <w:color w:val="000000"/>
        </w:rPr>
        <w:t xml:space="preserve"> у које ће бирач одвојено ставити попуње</w:t>
      </w:r>
      <w:r w:rsidR="00F25ADC">
        <w:rPr>
          <w:rFonts w:ascii="Times New Roman" w:hAnsi="Times New Roman" w:cs="Times New Roman"/>
          <w:color w:val="000000"/>
        </w:rPr>
        <w:t>н гласачки листић</w:t>
      </w:r>
      <w:r w:rsidRPr="005B0EB9">
        <w:rPr>
          <w:rFonts w:ascii="Times New Roman" w:hAnsi="Times New Roman" w:cs="Times New Roman"/>
          <w:color w:val="000000"/>
        </w:rPr>
        <w:t>.</w:t>
      </w:r>
    </w:p>
    <w:p w:rsidR="00486508" w:rsidRPr="005B0EB9" w:rsidRDefault="004C54FD" w:rsidP="00F25ADC">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26</w:t>
      </w:r>
      <w:r w:rsidR="00D56EB0" w:rsidRPr="005B0EB9">
        <w:rPr>
          <w:rFonts w:ascii="Times New Roman" w:hAnsi="Times New Roman" w:cs="Times New Roman"/>
          <w:color w:val="000000"/>
        </w:rPr>
        <w:t>.</w:t>
      </w:r>
      <w:proofErr w:type="gramEnd"/>
    </w:p>
    <w:p w:rsidR="00486508" w:rsidRPr="00F25ADC"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Пре него што напусте просторију у којој бирач треба да гласа, повереници бирачког одбора упознају бирача с начином гласањ</w:t>
      </w:r>
      <w:r w:rsidR="00F25ADC">
        <w:rPr>
          <w:rFonts w:ascii="Times New Roman" w:hAnsi="Times New Roman" w:cs="Times New Roman"/>
          <w:color w:val="000000"/>
        </w:rPr>
        <w:t>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Пошто упознају бирача с начином гласања и поступањем након гласања, повереници бирачког одбора напуштају просторију у којој бирач гласа.</w:t>
      </w:r>
    </w:p>
    <w:p w:rsidR="00486508" w:rsidRPr="005B0EB9" w:rsidRDefault="00F25ADC" w:rsidP="005B0EB9">
      <w:pPr>
        <w:spacing w:after="150"/>
        <w:jc w:val="both"/>
        <w:rPr>
          <w:rFonts w:ascii="Times New Roman" w:hAnsi="Times New Roman" w:cs="Times New Roman"/>
        </w:rPr>
      </w:pPr>
      <w:r>
        <w:rPr>
          <w:rFonts w:ascii="Times New Roman" w:hAnsi="Times New Roman" w:cs="Times New Roman"/>
          <w:color w:val="000000"/>
        </w:rPr>
        <w:t>(3</w:t>
      </w:r>
      <w:r w:rsidR="00D56EB0" w:rsidRPr="005B0EB9">
        <w:rPr>
          <w:rFonts w:ascii="Times New Roman" w:hAnsi="Times New Roman" w:cs="Times New Roman"/>
          <w:color w:val="000000"/>
        </w:rPr>
        <w:t>) Бирач, потом, ставља попуњени</w:t>
      </w:r>
      <w:r>
        <w:rPr>
          <w:rFonts w:ascii="Times New Roman" w:hAnsi="Times New Roman" w:cs="Times New Roman"/>
          <w:color w:val="000000"/>
        </w:rPr>
        <w:t xml:space="preserve"> и пресавијени гласачки листић </w:t>
      </w:r>
      <w:r w:rsidR="00D56EB0" w:rsidRPr="005B0EB9">
        <w:rPr>
          <w:rFonts w:ascii="Times New Roman" w:hAnsi="Times New Roman" w:cs="Times New Roman"/>
          <w:color w:val="000000"/>
        </w:rPr>
        <w:t>у посебан коверат, који повереници бирачког одбора пред њим печате.</w:t>
      </w:r>
    </w:p>
    <w:p w:rsidR="00F25ADC" w:rsidRDefault="00F25ADC" w:rsidP="005B0EB9">
      <w:pPr>
        <w:spacing w:after="150"/>
        <w:jc w:val="both"/>
        <w:rPr>
          <w:rFonts w:ascii="Times New Roman" w:hAnsi="Times New Roman" w:cs="Times New Roman"/>
          <w:color w:val="000000"/>
        </w:rPr>
      </w:pPr>
      <w:r>
        <w:rPr>
          <w:rFonts w:ascii="Times New Roman" w:hAnsi="Times New Roman" w:cs="Times New Roman"/>
          <w:color w:val="000000"/>
        </w:rPr>
        <w:t>(4</w:t>
      </w:r>
      <w:r w:rsidR="00D56EB0" w:rsidRPr="005B0EB9">
        <w:rPr>
          <w:rFonts w:ascii="Times New Roman" w:hAnsi="Times New Roman" w:cs="Times New Roman"/>
          <w:color w:val="000000"/>
        </w:rPr>
        <w:t>) Повереници бирачког одбора, затим, коверат са гласачким листићем, стављају у посебан службени коверат</w:t>
      </w:r>
      <w:r>
        <w:rPr>
          <w:rFonts w:ascii="Times New Roman" w:hAnsi="Times New Roman" w:cs="Times New Roman"/>
          <w:color w:val="000000"/>
        </w:rPr>
        <w:t>.</w:t>
      </w:r>
    </w:p>
    <w:p w:rsidR="00797227" w:rsidRDefault="00797227" w:rsidP="00F25ADC">
      <w:pPr>
        <w:spacing w:after="120"/>
        <w:jc w:val="center"/>
        <w:rPr>
          <w:rFonts w:ascii="Times New Roman" w:hAnsi="Times New Roman" w:cs="Times New Roman"/>
          <w:color w:val="000000"/>
          <w:lang w:val="sr-Cyrl-RS"/>
        </w:rPr>
      </w:pPr>
    </w:p>
    <w:p w:rsidR="00486508" w:rsidRPr="005B0EB9" w:rsidRDefault="004C54FD" w:rsidP="00F25ADC">
      <w:pPr>
        <w:spacing w:after="120"/>
        <w:jc w:val="center"/>
        <w:rPr>
          <w:rFonts w:ascii="Times New Roman" w:hAnsi="Times New Roman" w:cs="Times New Roman"/>
        </w:rPr>
      </w:pPr>
      <w:proofErr w:type="gramStart"/>
      <w:r>
        <w:rPr>
          <w:rFonts w:ascii="Times New Roman" w:hAnsi="Times New Roman" w:cs="Times New Roman"/>
          <w:color w:val="000000"/>
        </w:rPr>
        <w:lastRenderedPageBreak/>
        <w:t xml:space="preserve">Члан </w:t>
      </w:r>
      <w:r>
        <w:rPr>
          <w:rFonts w:ascii="Times New Roman" w:hAnsi="Times New Roman" w:cs="Times New Roman"/>
          <w:color w:val="000000"/>
          <w:lang w:val="sr-Cyrl-RS"/>
        </w:rPr>
        <w:t>27</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proofErr w:type="gramStart"/>
      <w:r w:rsidRPr="005B0EB9">
        <w:rPr>
          <w:rFonts w:ascii="Times New Roman" w:hAnsi="Times New Roman" w:cs="Times New Roman"/>
          <w:color w:val="000000"/>
        </w:rPr>
        <w:t>По повратку на бирачко место, повереници бирачког одбора треба да председника бирачког одбора обавесте о томе да ли је неки бирач ван бирачког места (слепо лице, лице са другим видовима инвалидитета или неписмено лице) гласао уз помоћ помагача.</w:t>
      </w:r>
      <w:proofErr w:type="gramEnd"/>
    </w:p>
    <w:p w:rsidR="004C54FD" w:rsidRDefault="004C54FD" w:rsidP="00F25ADC">
      <w:pPr>
        <w:spacing w:after="120"/>
        <w:jc w:val="center"/>
        <w:rPr>
          <w:rFonts w:ascii="Times New Roman" w:hAnsi="Times New Roman" w:cs="Times New Roman"/>
          <w:color w:val="000000"/>
          <w:lang w:val="sr-Cyrl-RS"/>
        </w:rPr>
      </w:pPr>
    </w:p>
    <w:p w:rsidR="00486508" w:rsidRPr="005B0EB9" w:rsidRDefault="004C54FD" w:rsidP="00F25ADC">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27</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Одмах по повратку на бирачко место, повереници бирачког одбора предају службене коверте председнику бирачког одбора</w:t>
      </w:r>
      <w:r w:rsidR="00F25ADC">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w:t>
      </w:r>
      <w:proofErr w:type="gramStart"/>
      <w:r w:rsidRPr="005B0EB9">
        <w:rPr>
          <w:rFonts w:ascii="Times New Roman" w:hAnsi="Times New Roman" w:cs="Times New Roman"/>
          <w:color w:val="000000"/>
        </w:rPr>
        <w:t>заокружује</w:t>
      </w:r>
      <w:proofErr w:type="gramEnd"/>
      <w:r w:rsidRPr="005B0EB9">
        <w:rPr>
          <w:rFonts w:ascii="Times New Roman" w:hAnsi="Times New Roman" w:cs="Times New Roman"/>
          <w:color w:val="000000"/>
        </w:rPr>
        <w:t xml:space="preserve"> се редни број под којим је тај бирач уписан у извод из бирачког списка, а председник бирачког одбора отвара запечаћени посебан коверат и из њега вади гласачки листић и убацује га у гласачку кутију.</w:t>
      </w:r>
    </w:p>
    <w:p w:rsidR="00486508" w:rsidRPr="005B0EB9" w:rsidRDefault="00F25ADC" w:rsidP="005B0EB9">
      <w:pPr>
        <w:spacing w:after="150"/>
        <w:jc w:val="both"/>
        <w:rPr>
          <w:rFonts w:ascii="Times New Roman" w:hAnsi="Times New Roman" w:cs="Times New Roman"/>
        </w:rPr>
      </w:pPr>
      <w:r>
        <w:rPr>
          <w:rFonts w:ascii="Times New Roman" w:hAnsi="Times New Roman" w:cs="Times New Roman"/>
          <w:color w:val="000000"/>
        </w:rPr>
        <w:t>(3</w:t>
      </w:r>
      <w:r w:rsidR="00D56EB0" w:rsidRPr="005B0EB9">
        <w:rPr>
          <w:rFonts w:ascii="Times New Roman" w:hAnsi="Times New Roman" w:cs="Times New Roman"/>
          <w:color w:val="000000"/>
        </w:rPr>
        <w:t>) Бирачки одбор уноси у Записник о раду бирачког одбора: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w:t>
      </w:r>
      <w:proofErr w:type="gramStart"/>
      <w:r w:rsidRPr="005B0EB9">
        <w:rPr>
          <w:rFonts w:ascii="Times New Roman" w:hAnsi="Times New Roman" w:cs="Times New Roman"/>
          <w:color w:val="000000"/>
        </w:rPr>
        <w:t>укупан</w:t>
      </w:r>
      <w:proofErr w:type="gramEnd"/>
      <w:r w:rsidRPr="005B0EB9">
        <w:rPr>
          <w:rFonts w:ascii="Times New Roman" w:hAnsi="Times New Roman" w:cs="Times New Roman"/>
          <w:color w:val="000000"/>
        </w:rPr>
        <w:t xml:space="preserve"> број бирача који су гласали ван бирачког места;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w:t>
      </w:r>
      <w:proofErr w:type="gramStart"/>
      <w:r w:rsidRPr="005B0EB9">
        <w:rPr>
          <w:rFonts w:ascii="Times New Roman" w:hAnsi="Times New Roman" w:cs="Times New Roman"/>
          <w:color w:val="000000"/>
        </w:rPr>
        <w:t>колико</w:t>
      </w:r>
      <w:proofErr w:type="gramEnd"/>
      <w:r w:rsidRPr="005B0EB9">
        <w:rPr>
          <w:rFonts w:ascii="Times New Roman" w:hAnsi="Times New Roman" w:cs="Times New Roman"/>
          <w:color w:val="000000"/>
        </w:rPr>
        <w:t xml:space="preserve"> је од тог броја гласало лица која нису могла да дођу на бирачко место из здравствених разлога, колико лица са инвалидитетом и колико немоћних старих лица;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3) </w:t>
      </w:r>
      <w:proofErr w:type="gramStart"/>
      <w:r w:rsidRPr="005B0EB9">
        <w:rPr>
          <w:rFonts w:ascii="Times New Roman" w:hAnsi="Times New Roman" w:cs="Times New Roman"/>
          <w:color w:val="000000"/>
        </w:rPr>
        <w:t>под</w:t>
      </w:r>
      <w:proofErr w:type="gramEnd"/>
      <w:r w:rsidRPr="005B0EB9">
        <w:rPr>
          <w:rFonts w:ascii="Times New Roman" w:hAnsi="Times New Roman" w:cs="Times New Roman"/>
          <w:color w:val="000000"/>
        </w:rPr>
        <w:t xml:space="preserve"> којим редним бројевима су ти бирачи уписани у извод из бирачког списка.</w:t>
      </w:r>
    </w:p>
    <w:p w:rsidR="00486508" w:rsidRPr="005B0EB9" w:rsidRDefault="00D56EB0" w:rsidP="00F25ADC">
      <w:pPr>
        <w:spacing w:after="120"/>
        <w:jc w:val="center"/>
        <w:rPr>
          <w:rFonts w:ascii="Times New Roman" w:hAnsi="Times New Roman" w:cs="Times New Roman"/>
        </w:rPr>
      </w:pPr>
      <w:r w:rsidRPr="005B0EB9">
        <w:rPr>
          <w:rFonts w:ascii="Times New Roman" w:hAnsi="Times New Roman" w:cs="Times New Roman"/>
          <w:color w:val="000000"/>
        </w:rPr>
        <w:t>VII. ОДРЖАВАЊЕ РЕДА НА БИРАЧКОМ МЕСТУ</w:t>
      </w:r>
    </w:p>
    <w:p w:rsidR="00486508" w:rsidRPr="005B0EB9" w:rsidRDefault="004C54FD" w:rsidP="00F25ADC">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28</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Бирачки одбор је дужан да одржава ред на бирачком месту.</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Ако се на бирачком месту наруши ред, бирачки одбор може да прекине гласање док се ред не успостави.</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(3) О прекиду гласања и разлозима за прекид председник бирачког одбора, без одлагања, обавештав</w:t>
      </w:r>
      <w:r w:rsidR="00F25ADC">
        <w:rPr>
          <w:rFonts w:ascii="Times New Roman" w:hAnsi="Times New Roman" w:cs="Times New Roman"/>
          <w:color w:val="000000"/>
        </w:rPr>
        <w:t>а</w:t>
      </w:r>
      <w:r w:rsidRPr="005B0EB9">
        <w:rPr>
          <w:rFonts w:ascii="Times New Roman" w:hAnsi="Times New Roman" w:cs="Times New Roman"/>
          <w:color w:val="000000"/>
        </w:rPr>
        <w:t xml:space="preserve"> изб</w:t>
      </w:r>
      <w:r w:rsidR="00F25ADC">
        <w:rPr>
          <w:rFonts w:ascii="Times New Roman" w:hAnsi="Times New Roman" w:cs="Times New Roman"/>
          <w:color w:val="000000"/>
        </w:rPr>
        <w:t>орну комисију</w:t>
      </w:r>
      <w:r w:rsidRPr="005B0EB9">
        <w:rPr>
          <w:rFonts w:ascii="Times New Roman" w:hAnsi="Times New Roman" w:cs="Times New Roman"/>
          <w:color w:val="000000"/>
        </w:rPr>
        <w:t>.</w:t>
      </w:r>
    </w:p>
    <w:p w:rsidR="00486508" w:rsidRPr="00F25ADC"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(4) Разлози за прекид гласања и трајање прекида гласања уносе се у Записник о раду бирачког одбора</w:t>
      </w:r>
      <w:r w:rsidR="00F25ADC">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(5) Ако је прекид гласања трајао дуже од једног часа, гласање се продужава за онолико времена колико је прекид трајао.</w:t>
      </w:r>
    </w:p>
    <w:p w:rsidR="00486508" w:rsidRPr="005B0EB9" w:rsidRDefault="004C54FD" w:rsidP="00F25ADC">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29</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Забрањено је задржавање на бирачком месту свих лица која немају права и дужности у вези са спровођењем избора.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На бирачком месту забрањено је коришћење мобилних телефона и других средстава веза и комуникација, као и фото-апарата и камера.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(3) На бирачком месту је забрањено да се, ван службене евиденције у изводу из бирачког списка, праве спискови бирача који су изашли на гласање (уписивањем имена или редног броја из извода из бирачког списка бирача који су изашли, или нису изашли на гласање).</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lastRenderedPageBreak/>
        <w:t>(4) Изузетно, дозвољено је да чланови бирачког одбора који су задужени да рукују изводом из бирачког списка, уписивањем цртица на посебном листу хартије, воде евиденцију о излазности бирача и да податке о излазности саопштавају свим члановима бирачког одбора.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(5) Повреда забрана из ст. </w:t>
      </w:r>
      <w:proofErr w:type="gramStart"/>
      <w:r w:rsidRPr="005B0EB9">
        <w:rPr>
          <w:rFonts w:ascii="Times New Roman" w:hAnsi="Times New Roman" w:cs="Times New Roman"/>
          <w:color w:val="000000"/>
        </w:rPr>
        <w:t>1, 2.</w:t>
      </w:r>
      <w:proofErr w:type="gramEnd"/>
      <w:r w:rsidRPr="005B0EB9">
        <w:rPr>
          <w:rFonts w:ascii="Times New Roman" w:hAnsi="Times New Roman" w:cs="Times New Roman"/>
          <w:color w:val="000000"/>
        </w:rPr>
        <w:t xml:space="preserve"> </w:t>
      </w:r>
      <w:proofErr w:type="gramStart"/>
      <w:r w:rsidRPr="005B0EB9">
        <w:rPr>
          <w:rFonts w:ascii="Times New Roman" w:hAnsi="Times New Roman" w:cs="Times New Roman"/>
          <w:color w:val="000000"/>
        </w:rPr>
        <w:t>и</w:t>
      </w:r>
      <w:proofErr w:type="gramEnd"/>
      <w:r w:rsidRPr="005B0EB9">
        <w:rPr>
          <w:rFonts w:ascii="Times New Roman" w:hAnsi="Times New Roman" w:cs="Times New Roman"/>
          <w:color w:val="000000"/>
        </w:rPr>
        <w:t xml:space="preserve"> 3. </w:t>
      </w:r>
      <w:proofErr w:type="gramStart"/>
      <w:r w:rsidRPr="005B0EB9">
        <w:rPr>
          <w:rFonts w:ascii="Times New Roman" w:hAnsi="Times New Roman" w:cs="Times New Roman"/>
          <w:color w:val="000000"/>
        </w:rPr>
        <w:t>овог</w:t>
      </w:r>
      <w:proofErr w:type="gramEnd"/>
      <w:r w:rsidRPr="005B0EB9">
        <w:rPr>
          <w:rFonts w:ascii="Times New Roman" w:hAnsi="Times New Roman" w:cs="Times New Roman"/>
          <w:color w:val="000000"/>
        </w:rPr>
        <w:t xml:space="preserve"> члана сматра се нарушавањем реда на бирачком месту.</w:t>
      </w:r>
    </w:p>
    <w:p w:rsidR="00486508" w:rsidRPr="005B0EB9" w:rsidRDefault="004C54FD" w:rsidP="00F25ADC">
      <w:pPr>
        <w:spacing w:after="120"/>
        <w:jc w:val="center"/>
        <w:rPr>
          <w:rFonts w:ascii="Times New Roman" w:hAnsi="Times New Roman" w:cs="Times New Roman"/>
        </w:rPr>
      </w:pPr>
      <w:proofErr w:type="gramStart"/>
      <w:r>
        <w:rPr>
          <w:rFonts w:ascii="Times New Roman" w:hAnsi="Times New Roman" w:cs="Times New Roman"/>
          <w:color w:val="000000"/>
        </w:rPr>
        <w:t>Члан 3</w:t>
      </w:r>
      <w:r>
        <w:rPr>
          <w:rFonts w:ascii="Times New Roman" w:hAnsi="Times New Roman" w:cs="Times New Roman"/>
          <w:color w:val="000000"/>
          <w:lang w:val="sr-Cyrl-RS"/>
        </w:rPr>
        <w:t>0</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Припадници полиције на дужности могу ући на бирачко место само ако су на бирачком месту нарушени ред и мир, на позив председника бирачког одбора.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Изузетно од става 1. </w:t>
      </w:r>
      <w:proofErr w:type="gramStart"/>
      <w:r w:rsidRPr="005B0EB9">
        <w:rPr>
          <w:rFonts w:ascii="Times New Roman" w:hAnsi="Times New Roman" w:cs="Times New Roman"/>
          <w:color w:val="000000"/>
        </w:rPr>
        <w:t>овог</w:t>
      </w:r>
      <w:proofErr w:type="gramEnd"/>
      <w:r w:rsidRPr="005B0EB9">
        <w:rPr>
          <w:rFonts w:ascii="Times New Roman" w:hAnsi="Times New Roman" w:cs="Times New Roman"/>
          <w:color w:val="000000"/>
        </w:rPr>
        <w:t xml:space="preserve"> члана, полицајац у униформи може да уђе на бирачко место на којем је уписан у извод из бирачког списка да би гласао, под условом да не носи оружје или друга средства принуде.</w:t>
      </w:r>
    </w:p>
    <w:p w:rsidR="00486508" w:rsidRPr="005B0EB9" w:rsidRDefault="004C54FD" w:rsidP="00F25ADC">
      <w:pPr>
        <w:spacing w:after="120"/>
        <w:jc w:val="center"/>
        <w:rPr>
          <w:rFonts w:ascii="Times New Roman" w:hAnsi="Times New Roman" w:cs="Times New Roman"/>
        </w:rPr>
      </w:pPr>
      <w:proofErr w:type="gramStart"/>
      <w:r>
        <w:rPr>
          <w:rFonts w:ascii="Times New Roman" w:hAnsi="Times New Roman" w:cs="Times New Roman"/>
          <w:color w:val="000000"/>
        </w:rPr>
        <w:t>Члан 3</w:t>
      </w:r>
      <w:r>
        <w:rPr>
          <w:rFonts w:ascii="Times New Roman" w:hAnsi="Times New Roman" w:cs="Times New Roman"/>
          <w:color w:val="000000"/>
          <w:lang w:val="sr-Cyrl-RS"/>
        </w:rPr>
        <w:t>1</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Представници медија могу доћи на бирачко место да би припремили извештај о току гласања и мимо тога се не смеју задржавати на бирачком месту.</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Све време од отварања до затварања бирачког места, бира</w:t>
      </w:r>
      <w:r w:rsidR="00F25ADC">
        <w:rPr>
          <w:rFonts w:ascii="Times New Roman" w:hAnsi="Times New Roman" w:cs="Times New Roman"/>
          <w:color w:val="000000"/>
        </w:rPr>
        <w:t xml:space="preserve">чки одбор обавештава </w:t>
      </w:r>
      <w:r w:rsidRPr="005B0EB9">
        <w:rPr>
          <w:rFonts w:ascii="Times New Roman" w:hAnsi="Times New Roman" w:cs="Times New Roman"/>
          <w:color w:val="000000"/>
        </w:rPr>
        <w:t xml:space="preserve">изборну комисију о току </w:t>
      </w:r>
      <w:r w:rsidR="00F25ADC">
        <w:rPr>
          <w:rFonts w:ascii="Times New Roman" w:hAnsi="Times New Roman" w:cs="Times New Roman"/>
          <w:color w:val="000000"/>
        </w:rPr>
        <w:t>гласања</w:t>
      </w:r>
      <w:r w:rsidRPr="005B0EB9">
        <w:rPr>
          <w:rFonts w:ascii="Times New Roman" w:hAnsi="Times New Roman" w:cs="Times New Roman"/>
          <w:color w:val="000000"/>
        </w:rPr>
        <w:t>.</w:t>
      </w:r>
    </w:p>
    <w:p w:rsidR="00486508" w:rsidRPr="005B0EB9" w:rsidRDefault="004C54FD" w:rsidP="00F25ADC">
      <w:pPr>
        <w:spacing w:after="120"/>
        <w:jc w:val="center"/>
        <w:rPr>
          <w:rFonts w:ascii="Times New Roman" w:hAnsi="Times New Roman" w:cs="Times New Roman"/>
        </w:rPr>
      </w:pPr>
      <w:proofErr w:type="gramStart"/>
      <w:r>
        <w:rPr>
          <w:rFonts w:ascii="Times New Roman" w:hAnsi="Times New Roman" w:cs="Times New Roman"/>
          <w:color w:val="000000"/>
        </w:rPr>
        <w:t>Члан 3</w:t>
      </w:r>
      <w:r>
        <w:rPr>
          <w:rFonts w:ascii="Times New Roman" w:hAnsi="Times New Roman" w:cs="Times New Roman"/>
          <w:color w:val="000000"/>
          <w:lang w:val="sr-Cyrl-RS"/>
        </w:rPr>
        <w:t>2</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Лицима која се налазе на списковима домаћих или страних посматрача и њихових преводилаца, достављеним бирач</w:t>
      </w:r>
      <w:r w:rsidR="00F25ADC">
        <w:rPr>
          <w:rFonts w:ascii="Times New Roman" w:hAnsi="Times New Roman" w:cs="Times New Roman"/>
          <w:color w:val="000000"/>
        </w:rPr>
        <w:t xml:space="preserve">ком одбору од стране </w:t>
      </w:r>
      <w:r w:rsidRPr="005B0EB9">
        <w:rPr>
          <w:rFonts w:ascii="Times New Roman" w:hAnsi="Times New Roman" w:cs="Times New Roman"/>
          <w:color w:val="000000"/>
        </w:rPr>
        <w:t>изборне комисије преко радног тела, и који имају акредитаци</w:t>
      </w:r>
      <w:r w:rsidR="00F25ADC">
        <w:rPr>
          <w:rFonts w:ascii="Times New Roman" w:hAnsi="Times New Roman" w:cs="Times New Roman"/>
          <w:color w:val="000000"/>
        </w:rPr>
        <w:t xml:space="preserve">је које им је издала </w:t>
      </w:r>
      <w:r w:rsidRPr="005B0EB9">
        <w:rPr>
          <w:rFonts w:ascii="Times New Roman" w:hAnsi="Times New Roman" w:cs="Times New Roman"/>
          <w:color w:val="000000"/>
        </w:rPr>
        <w:t>изборна комисија, бирачки одбор је дужан да омогући да несметано надгледају све фазе рада бирачког одбора, почев од окупљања ради припреме за отварање бирачког места до завршетка рада на утврђивању резултата гласања на свим изборима на којима се гласало на бирачком месту.</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Преводилац нема право да на бирачком месту борави без посматрача у чијој је пратњи.</w:t>
      </w:r>
    </w:p>
    <w:p w:rsidR="00486508" w:rsidRPr="005B0EB9" w:rsidRDefault="004C54FD" w:rsidP="00326B12">
      <w:pPr>
        <w:spacing w:after="120"/>
        <w:jc w:val="center"/>
        <w:rPr>
          <w:rFonts w:ascii="Times New Roman" w:hAnsi="Times New Roman" w:cs="Times New Roman"/>
        </w:rPr>
      </w:pPr>
      <w:proofErr w:type="gramStart"/>
      <w:r>
        <w:rPr>
          <w:rFonts w:ascii="Times New Roman" w:hAnsi="Times New Roman" w:cs="Times New Roman"/>
          <w:color w:val="000000"/>
        </w:rPr>
        <w:t>Члан 3</w:t>
      </w:r>
      <w:r>
        <w:rPr>
          <w:rFonts w:ascii="Times New Roman" w:hAnsi="Times New Roman" w:cs="Times New Roman"/>
          <w:color w:val="000000"/>
          <w:lang w:val="sr-Cyrl-RS"/>
        </w:rPr>
        <w:t>3</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Бирачки одбор је дужан да у Записник о раду бирачког одбора унесе податке о присутним п</w:t>
      </w:r>
      <w:r w:rsidR="00326B12">
        <w:rPr>
          <w:rFonts w:ascii="Times New Roman" w:hAnsi="Times New Roman" w:cs="Times New Roman"/>
          <w:color w:val="000000"/>
        </w:rPr>
        <w:t>осматрачима</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Бирачки одбор може да са бирачког места удаљи посматрача ако се посматрач не придржава правила о одржавању реда на бирачком месту, ако на бирачком месту користи мобилни телефон или друга средства веза и комуникација, а посебно ако омета рад бирачког одбора.</w:t>
      </w:r>
    </w:p>
    <w:p w:rsidR="00486508" w:rsidRPr="005B0EB9" w:rsidRDefault="00D56EB0" w:rsidP="004C54FD">
      <w:pPr>
        <w:spacing w:after="150"/>
        <w:jc w:val="both"/>
        <w:rPr>
          <w:rFonts w:ascii="Times New Roman" w:hAnsi="Times New Roman" w:cs="Times New Roman"/>
        </w:rPr>
      </w:pPr>
      <w:r w:rsidRPr="005B0EB9">
        <w:rPr>
          <w:rFonts w:ascii="Times New Roman" w:hAnsi="Times New Roman" w:cs="Times New Roman"/>
          <w:color w:val="000000"/>
        </w:rPr>
        <w:t>(3) Бирачки одбор је дужан да удаљењe посматрача и разлоге за удаљење констатује у Записнику о раду бирачког одбора и да о уд</w:t>
      </w:r>
      <w:r w:rsidR="00326B12">
        <w:rPr>
          <w:rFonts w:ascii="Times New Roman" w:hAnsi="Times New Roman" w:cs="Times New Roman"/>
          <w:color w:val="000000"/>
        </w:rPr>
        <w:t xml:space="preserve">аљењу одмах обавести </w:t>
      </w:r>
      <w:r w:rsidRPr="005B0EB9">
        <w:rPr>
          <w:rFonts w:ascii="Times New Roman" w:hAnsi="Times New Roman" w:cs="Times New Roman"/>
          <w:color w:val="000000"/>
        </w:rPr>
        <w:t>изборну комисију, преко радног тела.</w:t>
      </w:r>
    </w:p>
    <w:p w:rsidR="00486508" w:rsidRPr="005B0EB9" w:rsidRDefault="00D56EB0" w:rsidP="00326B12">
      <w:pPr>
        <w:spacing w:after="120"/>
        <w:jc w:val="center"/>
        <w:rPr>
          <w:rFonts w:ascii="Times New Roman" w:hAnsi="Times New Roman" w:cs="Times New Roman"/>
        </w:rPr>
      </w:pPr>
      <w:r w:rsidRPr="005B0EB9">
        <w:rPr>
          <w:rFonts w:ascii="Times New Roman" w:hAnsi="Times New Roman" w:cs="Times New Roman"/>
          <w:color w:val="000000"/>
        </w:rPr>
        <w:t>VIII. ЗАТВАРАЊЕ БИРАЧКОГ МЕСТА</w:t>
      </w:r>
    </w:p>
    <w:p w:rsidR="00486508" w:rsidRPr="005B0EB9" w:rsidRDefault="004C54FD" w:rsidP="00326B12">
      <w:pPr>
        <w:spacing w:after="120"/>
        <w:jc w:val="center"/>
        <w:rPr>
          <w:rFonts w:ascii="Times New Roman" w:hAnsi="Times New Roman" w:cs="Times New Roman"/>
        </w:rPr>
      </w:pPr>
      <w:proofErr w:type="gramStart"/>
      <w:r>
        <w:rPr>
          <w:rFonts w:ascii="Times New Roman" w:hAnsi="Times New Roman" w:cs="Times New Roman"/>
          <w:color w:val="000000"/>
        </w:rPr>
        <w:t>Члан 3</w:t>
      </w:r>
      <w:r>
        <w:rPr>
          <w:rFonts w:ascii="Times New Roman" w:hAnsi="Times New Roman" w:cs="Times New Roman"/>
          <w:color w:val="000000"/>
          <w:lang w:val="sr-Cyrl-RS"/>
        </w:rPr>
        <w:t>4</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Бирачко место се затвара у 20</w:t>
      </w:r>
      <w:proofErr w:type="gramStart"/>
      <w:r w:rsidRPr="005B0EB9">
        <w:rPr>
          <w:rFonts w:ascii="Times New Roman" w:hAnsi="Times New Roman" w:cs="Times New Roman"/>
          <w:color w:val="000000"/>
        </w:rPr>
        <w:t>,00</w:t>
      </w:r>
      <w:proofErr w:type="gramEnd"/>
      <w:r w:rsidRPr="005B0EB9">
        <w:rPr>
          <w:rFonts w:ascii="Times New Roman" w:hAnsi="Times New Roman" w:cs="Times New Roman"/>
          <w:color w:val="000000"/>
        </w:rPr>
        <w:t xml:space="preserve"> часова.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Бирачима који су се затекли на бирачком месту приликом затварања бирачког места, омогућава се да гласају.</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lastRenderedPageBreak/>
        <w:t>(3) Као бирач који се затекао на бирачком месту сматра се бирач који се у 20</w:t>
      </w:r>
      <w:proofErr w:type="gramStart"/>
      <w:r w:rsidRPr="005B0EB9">
        <w:rPr>
          <w:rFonts w:ascii="Times New Roman" w:hAnsi="Times New Roman" w:cs="Times New Roman"/>
          <w:color w:val="000000"/>
        </w:rPr>
        <w:t>,00</w:t>
      </w:r>
      <w:proofErr w:type="gramEnd"/>
      <w:r w:rsidRPr="005B0EB9">
        <w:rPr>
          <w:rFonts w:ascii="Times New Roman" w:hAnsi="Times New Roman" w:cs="Times New Roman"/>
          <w:color w:val="000000"/>
        </w:rPr>
        <w:t xml:space="preserve"> часова налази на бирачком месту или непосредно испред.</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(4) Бираче који се затекну на бирачком месту приликом затварања бирачког места бирачки одбор обавештава да могу да гласају.</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(5) Председник бирачког одбора дужан је да одреди члана или заменика члана бирачког одбора који ће да утврди број бирача који су се затекли на бирачком месту, да утврди редослед по коме они гласају, да стане иза последњег затеченог бирача како би означио крај реда и да сачека да гласају сви бирачи који су се затекли на бирачком месту.</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(6) Пошто гласа и последњи бирач, председник бирачког одбора констатује време у које је гласање завршено и то време уписује у Записник о раду бира</w:t>
      </w:r>
      <w:r w:rsidR="00326B12">
        <w:rPr>
          <w:rFonts w:ascii="Times New Roman" w:hAnsi="Times New Roman" w:cs="Times New Roman"/>
          <w:color w:val="000000"/>
        </w:rPr>
        <w:t>чког одбора</w:t>
      </w:r>
      <w:r w:rsidRPr="005B0EB9">
        <w:rPr>
          <w:rFonts w:ascii="Times New Roman" w:hAnsi="Times New Roman" w:cs="Times New Roman"/>
          <w:color w:val="000000"/>
        </w:rPr>
        <w:t>.</w:t>
      </w:r>
    </w:p>
    <w:p w:rsidR="00486508" w:rsidRPr="005B0EB9" w:rsidRDefault="00D56EB0" w:rsidP="00326B12">
      <w:pPr>
        <w:spacing w:after="120"/>
        <w:jc w:val="center"/>
        <w:rPr>
          <w:rFonts w:ascii="Times New Roman" w:hAnsi="Times New Roman" w:cs="Times New Roman"/>
        </w:rPr>
      </w:pPr>
      <w:r w:rsidRPr="005B0EB9">
        <w:rPr>
          <w:rFonts w:ascii="Times New Roman" w:hAnsi="Times New Roman" w:cs="Times New Roman"/>
          <w:color w:val="000000"/>
        </w:rPr>
        <w:t>IX. УТВРЂИВАЊЕ РЕЗУЛТАТА ГЛАСАЊА</w:t>
      </w:r>
    </w:p>
    <w:p w:rsidR="00486508" w:rsidRPr="005B0EB9" w:rsidRDefault="004C54FD" w:rsidP="00326B12">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35</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После затварања бирачког места бирачки одбор утврђује резултате гласања на бирачком месту.</w:t>
      </w:r>
    </w:p>
    <w:p w:rsidR="00486508" w:rsidRPr="00326B12" w:rsidRDefault="00326B12" w:rsidP="00326B12">
      <w:pPr>
        <w:spacing w:after="150"/>
        <w:jc w:val="both"/>
        <w:rPr>
          <w:rFonts w:ascii="Times New Roman" w:hAnsi="Times New Roman" w:cs="Times New Roman"/>
        </w:rPr>
      </w:pPr>
      <w:r>
        <w:rPr>
          <w:rFonts w:ascii="Times New Roman" w:hAnsi="Times New Roman" w:cs="Times New Roman"/>
          <w:color w:val="000000"/>
        </w:rPr>
        <w:t>(2</w:t>
      </w:r>
      <w:r w:rsidR="00D56EB0" w:rsidRPr="005B0EB9">
        <w:rPr>
          <w:rFonts w:ascii="Times New Roman" w:hAnsi="Times New Roman" w:cs="Times New Roman"/>
          <w:color w:val="000000"/>
        </w:rPr>
        <w:t>) Утврђивању резултата гласања морају да присуствују сви чланови бирачког одбора или њихови заменици.</w:t>
      </w:r>
    </w:p>
    <w:p w:rsidR="00486508" w:rsidRPr="005B0EB9" w:rsidRDefault="00D56EB0" w:rsidP="005B0EB9">
      <w:pPr>
        <w:spacing w:after="120"/>
        <w:jc w:val="both"/>
        <w:rPr>
          <w:rFonts w:ascii="Times New Roman" w:hAnsi="Times New Roman" w:cs="Times New Roman"/>
        </w:rPr>
      </w:pPr>
      <w:r w:rsidRPr="005B0EB9">
        <w:rPr>
          <w:rFonts w:ascii="Times New Roman" w:hAnsi="Times New Roman" w:cs="Times New Roman"/>
          <w:b/>
          <w:color w:val="000000"/>
        </w:rPr>
        <w:t>Разликовање важећег и неважећег гласачког листића</w:t>
      </w:r>
    </w:p>
    <w:p w:rsidR="00486508" w:rsidRPr="005B0EB9" w:rsidRDefault="004C54FD" w:rsidP="00326B12">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36</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Неважећи гласачки листић јесте непопуњени гласачки листић, као и гласачки листић који је попуњен тако да се не може поуздано у</w:t>
      </w:r>
      <w:r w:rsidR="00326B12">
        <w:rPr>
          <w:rFonts w:ascii="Times New Roman" w:hAnsi="Times New Roman" w:cs="Times New Roman"/>
          <w:color w:val="000000"/>
        </w:rPr>
        <w:t>тврдити за којег кандидата</w:t>
      </w:r>
      <w:r w:rsidRPr="005B0EB9">
        <w:rPr>
          <w:rFonts w:ascii="Times New Roman" w:hAnsi="Times New Roman" w:cs="Times New Roman"/>
          <w:color w:val="000000"/>
        </w:rPr>
        <w:t xml:space="preserve"> бирач гласао, на пример:</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w:t>
      </w:r>
      <w:proofErr w:type="gramStart"/>
      <w:r w:rsidRPr="005B0EB9">
        <w:rPr>
          <w:rFonts w:ascii="Times New Roman" w:hAnsi="Times New Roman" w:cs="Times New Roman"/>
          <w:color w:val="000000"/>
        </w:rPr>
        <w:t>гласачки</w:t>
      </w:r>
      <w:proofErr w:type="gramEnd"/>
      <w:r w:rsidRPr="005B0EB9">
        <w:rPr>
          <w:rFonts w:ascii="Times New Roman" w:hAnsi="Times New Roman" w:cs="Times New Roman"/>
          <w:color w:val="000000"/>
        </w:rPr>
        <w:t xml:space="preserve"> листић на коме је бирач заокружио или п</w:t>
      </w:r>
      <w:r w:rsidR="00326B12">
        <w:rPr>
          <w:rFonts w:ascii="Times New Roman" w:hAnsi="Times New Roman" w:cs="Times New Roman"/>
          <w:color w:val="000000"/>
        </w:rPr>
        <w:t>одвукао више од броја кандидата који се бирају на том бирачком месту</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Важећи гласачки листић јесте </w:t>
      </w:r>
      <w:r w:rsidR="00326B12">
        <w:rPr>
          <w:rFonts w:ascii="Times New Roman" w:hAnsi="Times New Roman" w:cs="Times New Roman"/>
          <w:color w:val="000000"/>
        </w:rPr>
        <w:t>онај на коме је заокружен тачан број испред имена и презимена</w:t>
      </w:r>
      <w:r w:rsidRPr="005B0EB9">
        <w:rPr>
          <w:rFonts w:ascii="Times New Roman" w:hAnsi="Times New Roman" w:cs="Times New Roman"/>
          <w:color w:val="000000"/>
        </w:rPr>
        <w:t>, као и гласачки листић који је попуњен на начин из којег се са сигурношћу може закључити за кога је бирач гласао, на пример:</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w:t>
      </w:r>
      <w:proofErr w:type="gramStart"/>
      <w:r w:rsidRPr="005B0EB9">
        <w:rPr>
          <w:rFonts w:ascii="Times New Roman" w:hAnsi="Times New Roman" w:cs="Times New Roman"/>
          <w:color w:val="000000"/>
        </w:rPr>
        <w:t>ако</w:t>
      </w:r>
      <w:proofErr w:type="gramEnd"/>
      <w:r w:rsidRPr="005B0EB9">
        <w:rPr>
          <w:rFonts w:ascii="Times New Roman" w:hAnsi="Times New Roman" w:cs="Times New Roman"/>
          <w:color w:val="000000"/>
        </w:rPr>
        <w:t xml:space="preserve"> је на гласачком листићу бирач заокру</w:t>
      </w:r>
      <w:r w:rsidR="00326B12">
        <w:rPr>
          <w:rFonts w:ascii="Times New Roman" w:hAnsi="Times New Roman" w:cs="Times New Roman"/>
          <w:color w:val="000000"/>
        </w:rPr>
        <w:t>жио или подвукао име и презиме тачног броја кандидата који се бирају на том бирачком месту или мањи број</w:t>
      </w:r>
      <w:r w:rsidRPr="005B0EB9">
        <w:rPr>
          <w:rFonts w:ascii="Times New Roman" w:hAnsi="Times New Roman" w:cs="Times New Roman"/>
          <w:color w:val="000000"/>
        </w:rPr>
        <w:t>;</w:t>
      </w:r>
    </w:p>
    <w:p w:rsidR="00486508" w:rsidRPr="005B0EB9" w:rsidRDefault="00326B12" w:rsidP="005B0EB9">
      <w:pPr>
        <w:spacing w:after="150"/>
        <w:jc w:val="both"/>
        <w:rPr>
          <w:rFonts w:ascii="Times New Roman" w:hAnsi="Times New Roman" w:cs="Times New Roman"/>
        </w:rPr>
      </w:pPr>
      <w:r>
        <w:rPr>
          <w:rFonts w:ascii="Times New Roman" w:hAnsi="Times New Roman" w:cs="Times New Roman"/>
          <w:color w:val="000000"/>
        </w:rPr>
        <w:t>2</w:t>
      </w:r>
      <w:r w:rsidR="00D56EB0" w:rsidRPr="005B0EB9">
        <w:rPr>
          <w:rFonts w:ascii="Times New Roman" w:hAnsi="Times New Roman" w:cs="Times New Roman"/>
          <w:color w:val="000000"/>
        </w:rPr>
        <w:t>) ако је на гласачком листићу бирач истовремено заокружио или</w:t>
      </w:r>
      <w:r>
        <w:rPr>
          <w:rFonts w:ascii="Times New Roman" w:hAnsi="Times New Roman" w:cs="Times New Roman"/>
          <w:color w:val="000000"/>
        </w:rPr>
        <w:t xml:space="preserve"> подвукао редни број и име и презиме кандидата</w:t>
      </w:r>
      <w:r w:rsidR="00D56EB0" w:rsidRPr="005B0EB9">
        <w:rPr>
          <w:rFonts w:ascii="Times New Roman" w:hAnsi="Times New Roman" w:cs="Times New Roman"/>
          <w:color w:val="000000"/>
        </w:rPr>
        <w:t>;</w:t>
      </w:r>
    </w:p>
    <w:p w:rsidR="00486508" w:rsidRPr="005B0EB9" w:rsidRDefault="00326B12"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r w:rsidR="00D56EB0" w:rsidRPr="005B0EB9">
        <w:rPr>
          <w:rFonts w:ascii="Times New Roman" w:hAnsi="Times New Roman" w:cs="Times New Roman"/>
          <w:color w:val="000000"/>
        </w:rPr>
        <w:t>(3) Ако је гласачки листић попуњен на начин из кога с</w:t>
      </w:r>
      <w:r>
        <w:rPr>
          <w:rFonts w:ascii="Times New Roman" w:hAnsi="Times New Roman" w:cs="Times New Roman"/>
          <w:color w:val="000000"/>
        </w:rPr>
        <w:t>е може поуздано утврдити за које кандидате</w:t>
      </w:r>
      <w:r w:rsidR="00D56EB0" w:rsidRPr="005B0EB9">
        <w:rPr>
          <w:rFonts w:ascii="Times New Roman" w:hAnsi="Times New Roman" w:cs="Times New Roman"/>
          <w:color w:val="000000"/>
        </w:rPr>
        <w:t xml:space="preserve"> је бирач гласао, он ће бити важећи упркос томе:</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w:t>
      </w:r>
      <w:proofErr w:type="gramStart"/>
      <w:r w:rsidRPr="005B0EB9">
        <w:rPr>
          <w:rFonts w:ascii="Times New Roman" w:hAnsi="Times New Roman" w:cs="Times New Roman"/>
          <w:color w:val="000000"/>
        </w:rPr>
        <w:t>што</w:t>
      </w:r>
      <w:proofErr w:type="gramEnd"/>
      <w:r w:rsidRPr="005B0EB9">
        <w:rPr>
          <w:rFonts w:ascii="Times New Roman" w:hAnsi="Times New Roman" w:cs="Times New Roman"/>
          <w:color w:val="000000"/>
        </w:rPr>
        <w:t xml:space="preserve"> су на гласачком листићу исписани или нацртани коментари, пароле и друге поруке;</w:t>
      </w:r>
    </w:p>
    <w:p w:rsidR="00326B12" w:rsidRPr="004C54FD" w:rsidRDefault="00D56EB0" w:rsidP="004C54FD">
      <w:pPr>
        <w:spacing w:after="150"/>
        <w:jc w:val="both"/>
        <w:rPr>
          <w:rFonts w:ascii="Times New Roman" w:hAnsi="Times New Roman" w:cs="Times New Roman"/>
          <w:lang w:val="sr-Cyrl-RS"/>
        </w:rPr>
      </w:pPr>
      <w:r w:rsidRPr="005B0EB9">
        <w:rPr>
          <w:rFonts w:ascii="Times New Roman" w:hAnsi="Times New Roman" w:cs="Times New Roman"/>
          <w:color w:val="000000"/>
        </w:rPr>
        <w:t xml:space="preserve">2) </w:t>
      </w:r>
      <w:proofErr w:type="gramStart"/>
      <w:r w:rsidRPr="005B0EB9">
        <w:rPr>
          <w:rFonts w:ascii="Times New Roman" w:hAnsi="Times New Roman" w:cs="Times New Roman"/>
          <w:color w:val="000000"/>
        </w:rPr>
        <w:t>што</w:t>
      </w:r>
      <w:proofErr w:type="gramEnd"/>
      <w:r w:rsidRPr="005B0EB9">
        <w:rPr>
          <w:rFonts w:ascii="Times New Roman" w:hAnsi="Times New Roman" w:cs="Times New Roman"/>
          <w:color w:val="000000"/>
        </w:rPr>
        <w:t xml:space="preserve"> је прецртан један или више редних бројева односно један или више назива изборних листа.</w:t>
      </w:r>
    </w:p>
    <w:p w:rsidR="00486508" w:rsidRPr="005B0EB9" w:rsidRDefault="004C54FD" w:rsidP="00326B12">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37</w:t>
      </w:r>
      <w:r w:rsidR="00D56EB0" w:rsidRPr="005B0EB9">
        <w:rPr>
          <w:rFonts w:ascii="Times New Roman" w:hAnsi="Times New Roman" w:cs="Times New Roman"/>
          <w:color w:val="000000"/>
        </w:rPr>
        <w:t>.</w:t>
      </w:r>
      <w:proofErr w:type="gramEnd"/>
    </w:p>
    <w:p w:rsidR="00486508" w:rsidRPr="005B0EB9" w:rsidRDefault="00326B12" w:rsidP="005B0EB9">
      <w:pPr>
        <w:spacing w:after="150"/>
        <w:jc w:val="both"/>
        <w:rPr>
          <w:rFonts w:ascii="Times New Roman" w:hAnsi="Times New Roman" w:cs="Times New Roman"/>
        </w:rPr>
      </w:pPr>
      <w:r>
        <w:rPr>
          <w:rFonts w:ascii="Times New Roman" w:hAnsi="Times New Roman" w:cs="Times New Roman"/>
          <w:color w:val="000000"/>
        </w:rPr>
        <w:t>Б</w:t>
      </w:r>
      <w:r w:rsidR="00D56EB0" w:rsidRPr="005B0EB9">
        <w:rPr>
          <w:rFonts w:ascii="Times New Roman" w:hAnsi="Times New Roman" w:cs="Times New Roman"/>
          <w:color w:val="000000"/>
        </w:rPr>
        <w:t>ирачки одбор приступа уписивању резултата гласања у Записник о раду бир</w:t>
      </w:r>
      <w:r>
        <w:rPr>
          <w:rFonts w:ascii="Times New Roman" w:hAnsi="Times New Roman" w:cs="Times New Roman"/>
          <w:color w:val="000000"/>
        </w:rPr>
        <w:t>ачког одбора , тако што</w:t>
      </w:r>
      <w:r w:rsidR="00D56EB0" w:rsidRPr="005B0EB9">
        <w:rPr>
          <w:rFonts w:ascii="Times New Roman" w:hAnsi="Times New Roman" w:cs="Times New Roman"/>
          <w:color w:val="000000"/>
        </w:rPr>
        <w:t xml:space="preserve"> у Записник читко уписује:</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w:t>
      </w:r>
      <w:proofErr w:type="gramStart"/>
      <w:r w:rsidRPr="005B0EB9">
        <w:rPr>
          <w:rFonts w:ascii="Times New Roman" w:hAnsi="Times New Roman" w:cs="Times New Roman"/>
          <w:color w:val="000000"/>
        </w:rPr>
        <w:t>податке</w:t>
      </w:r>
      <w:proofErr w:type="gramEnd"/>
      <w:r w:rsidRPr="005B0EB9">
        <w:rPr>
          <w:rFonts w:ascii="Times New Roman" w:hAnsi="Times New Roman" w:cs="Times New Roman"/>
          <w:color w:val="000000"/>
        </w:rPr>
        <w:t xml:space="preserve"> о гласању бирача уз пом</w:t>
      </w:r>
      <w:r w:rsidR="00326B12">
        <w:rPr>
          <w:rFonts w:ascii="Times New Roman" w:hAnsi="Times New Roman" w:cs="Times New Roman"/>
          <w:color w:val="000000"/>
        </w:rPr>
        <w:t>оћ помагача</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lastRenderedPageBreak/>
        <w:t xml:space="preserve">2) </w:t>
      </w:r>
      <w:proofErr w:type="gramStart"/>
      <w:r w:rsidRPr="005B0EB9">
        <w:rPr>
          <w:rFonts w:ascii="Times New Roman" w:hAnsi="Times New Roman" w:cs="Times New Roman"/>
          <w:color w:val="000000"/>
        </w:rPr>
        <w:t>податке</w:t>
      </w:r>
      <w:proofErr w:type="gramEnd"/>
      <w:r w:rsidRPr="005B0EB9">
        <w:rPr>
          <w:rFonts w:ascii="Times New Roman" w:hAnsi="Times New Roman" w:cs="Times New Roman"/>
          <w:color w:val="000000"/>
        </w:rPr>
        <w:t xml:space="preserve"> о гласању бирача ван би</w:t>
      </w:r>
      <w:r w:rsidR="00326B12">
        <w:rPr>
          <w:rFonts w:ascii="Times New Roman" w:hAnsi="Times New Roman" w:cs="Times New Roman"/>
          <w:color w:val="000000"/>
        </w:rPr>
        <w:t>рачког места</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3) </w:t>
      </w:r>
      <w:proofErr w:type="gramStart"/>
      <w:r w:rsidRPr="005B0EB9">
        <w:rPr>
          <w:rFonts w:ascii="Times New Roman" w:hAnsi="Times New Roman" w:cs="Times New Roman"/>
          <w:color w:val="000000"/>
        </w:rPr>
        <w:t>да</w:t>
      </w:r>
      <w:proofErr w:type="gramEnd"/>
      <w:r w:rsidRPr="005B0EB9">
        <w:rPr>
          <w:rFonts w:ascii="Times New Roman" w:hAnsi="Times New Roman" w:cs="Times New Roman"/>
          <w:color w:val="000000"/>
        </w:rPr>
        <w:t xml:space="preserve"> ли је у гласачкој кутији пронашао Контролни лист за проверу исправности гласачк</w:t>
      </w:r>
      <w:r w:rsidR="00326B12">
        <w:rPr>
          <w:rFonts w:ascii="Times New Roman" w:hAnsi="Times New Roman" w:cs="Times New Roman"/>
          <w:color w:val="000000"/>
        </w:rPr>
        <w:t>е кутије</w:t>
      </w:r>
      <w:r w:rsidRPr="005B0EB9">
        <w:rPr>
          <w:rFonts w:ascii="Times New Roman" w:hAnsi="Times New Roman" w:cs="Times New Roman"/>
          <w:color w:val="000000"/>
        </w:rPr>
        <w:t>;</w:t>
      </w:r>
    </w:p>
    <w:p w:rsidR="00486508" w:rsidRPr="005B0EB9" w:rsidRDefault="00326B12" w:rsidP="005B0EB9">
      <w:pPr>
        <w:spacing w:after="150"/>
        <w:jc w:val="both"/>
        <w:rPr>
          <w:rFonts w:ascii="Times New Roman" w:hAnsi="Times New Roman" w:cs="Times New Roman"/>
        </w:rPr>
      </w:pPr>
      <w:r>
        <w:rPr>
          <w:rFonts w:ascii="Times New Roman" w:hAnsi="Times New Roman" w:cs="Times New Roman"/>
          <w:color w:val="000000"/>
        </w:rPr>
        <w:t xml:space="preserve">4) </w:t>
      </w:r>
      <w:proofErr w:type="gramStart"/>
      <w:r>
        <w:rPr>
          <w:rFonts w:ascii="Times New Roman" w:hAnsi="Times New Roman" w:cs="Times New Roman"/>
          <w:color w:val="000000"/>
        </w:rPr>
        <w:t>укупан</w:t>
      </w:r>
      <w:proofErr w:type="gramEnd"/>
      <w:r>
        <w:rPr>
          <w:rFonts w:ascii="Times New Roman" w:hAnsi="Times New Roman" w:cs="Times New Roman"/>
          <w:color w:val="000000"/>
        </w:rPr>
        <w:t xml:space="preserve"> број уписаних бирача</w:t>
      </w:r>
      <w:r w:rsidR="00D56EB0" w:rsidRPr="005B0EB9">
        <w:rPr>
          <w:rFonts w:ascii="Times New Roman" w:hAnsi="Times New Roman" w:cs="Times New Roman"/>
          <w:color w:val="000000"/>
        </w:rPr>
        <w:t>;</w:t>
      </w:r>
    </w:p>
    <w:p w:rsidR="00486508" w:rsidRPr="005B0EB9" w:rsidRDefault="00326B12" w:rsidP="005B0EB9">
      <w:pPr>
        <w:spacing w:after="150"/>
        <w:jc w:val="both"/>
        <w:rPr>
          <w:rFonts w:ascii="Times New Roman" w:hAnsi="Times New Roman" w:cs="Times New Roman"/>
        </w:rPr>
      </w:pPr>
      <w:r>
        <w:rPr>
          <w:rFonts w:ascii="Times New Roman" w:hAnsi="Times New Roman" w:cs="Times New Roman"/>
          <w:color w:val="000000"/>
        </w:rPr>
        <w:t xml:space="preserve">5) </w:t>
      </w:r>
      <w:proofErr w:type="gramStart"/>
      <w:r>
        <w:rPr>
          <w:rFonts w:ascii="Times New Roman" w:hAnsi="Times New Roman" w:cs="Times New Roman"/>
          <w:color w:val="000000"/>
        </w:rPr>
        <w:t>број</w:t>
      </w:r>
      <w:proofErr w:type="gramEnd"/>
      <w:r>
        <w:rPr>
          <w:rFonts w:ascii="Times New Roman" w:hAnsi="Times New Roman" w:cs="Times New Roman"/>
          <w:color w:val="000000"/>
        </w:rPr>
        <w:t xml:space="preserve"> бирача који су гласали</w:t>
      </w:r>
      <w:r w:rsidR="00D56EB0"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6) </w:t>
      </w:r>
      <w:proofErr w:type="gramStart"/>
      <w:r w:rsidRPr="005B0EB9">
        <w:rPr>
          <w:rFonts w:ascii="Times New Roman" w:hAnsi="Times New Roman" w:cs="Times New Roman"/>
          <w:color w:val="000000"/>
        </w:rPr>
        <w:t>бр</w:t>
      </w:r>
      <w:r w:rsidR="00326B12">
        <w:rPr>
          <w:rFonts w:ascii="Times New Roman" w:hAnsi="Times New Roman" w:cs="Times New Roman"/>
          <w:color w:val="000000"/>
        </w:rPr>
        <w:t>ој</w:t>
      </w:r>
      <w:proofErr w:type="gramEnd"/>
      <w:r w:rsidR="00326B12">
        <w:rPr>
          <w:rFonts w:ascii="Times New Roman" w:hAnsi="Times New Roman" w:cs="Times New Roman"/>
          <w:color w:val="000000"/>
        </w:rPr>
        <w:t xml:space="preserve"> примљених гласачких листића</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7) </w:t>
      </w:r>
      <w:proofErr w:type="gramStart"/>
      <w:r w:rsidRPr="005B0EB9">
        <w:rPr>
          <w:rFonts w:ascii="Times New Roman" w:hAnsi="Times New Roman" w:cs="Times New Roman"/>
          <w:color w:val="000000"/>
        </w:rPr>
        <w:t>број</w:t>
      </w:r>
      <w:proofErr w:type="gramEnd"/>
      <w:r w:rsidRPr="005B0EB9">
        <w:rPr>
          <w:rFonts w:ascii="Times New Roman" w:hAnsi="Times New Roman" w:cs="Times New Roman"/>
          <w:color w:val="000000"/>
        </w:rPr>
        <w:t xml:space="preserve"> н</w:t>
      </w:r>
      <w:r w:rsidR="00326B12">
        <w:rPr>
          <w:rFonts w:ascii="Times New Roman" w:hAnsi="Times New Roman" w:cs="Times New Roman"/>
          <w:color w:val="000000"/>
        </w:rPr>
        <w:t>еупотребљених гласачких листића</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8) </w:t>
      </w:r>
      <w:proofErr w:type="gramStart"/>
      <w:r w:rsidRPr="005B0EB9">
        <w:rPr>
          <w:rFonts w:ascii="Times New Roman" w:hAnsi="Times New Roman" w:cs="Times New Roman"/>
          <w:color w:val="000000"/>
        </w:rPr>
        <w:t>број</w:t>
      </w:r>
      <w:proofErr w:type="gramEnd"/>
      <w:r w:rsidRPr="005B0EB9">
        <w:rPr>
          <w:rFonts w:ascii="Times New Roman" w:hAnsi="Times New Roman" w:cs="Times New Roman"/>
          <w:color w:val="000000"/>
        </w:rPr>
        <w:t xml:space="preserve"> гласачких</w:t>
      </w:r>
      <w:r w:rsidR="00326B12">
        <w:rPr>
          <w:rFonts w:ascii="Times New Roman" w:hAnsi="Times New Roman" w:cs="Times New Roman"/>
          <w:color w:val="000000"/>
        </w:rPr>
        <w:t xml:space="preserve"> листића у гласачкој кутији</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9) </w:t>
      </w:r>
      <w:proofErr w:type="gramStart"/>
      <w:r w:rsidRPr="005B0EB9">
        <w:rPr>
          <w:rFonts w:ascii="Times New Roman" w:hAnsi="Times New Roman" w:cs="Times New Roman"/>
          <w:color w:val="000000"/>
        </w:rPr>
        <w:t>бр</w:t>
      </w:r>
      <w:r w:rsidR="00326B12">
        <w:rPr>
          <w:rFonts w:ascii="Times New Roman" w:hAnsi="Times New Roman" w:cs="Times New Roman"/>
          <w:color w:val="000000"/>
        </w:rPr>
        <w:t>ој</w:t>
      </w:r>
      <w:proofErr w:type="gramEnd"/>
      <w:r w:rsidR="00326B12">
        <w:rPr>
          <w:rFonts w:ascii="Times New Roman" w:hAnsi="Times New Roman" w:cs="Times New Roman"/>
          <w:color w:val="000000"/>
        </w:rPr>
        <w:t xml:space="preserve"> неважећих гласачких листића</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10) </w:t>
      </w:r>
      <w:proofErr w:type="gramStart"/>
      <w:r w:rsidRPr="005B0EB9">
        <w:rPr>
          <w:rFonts w:ascii="Times New Roman" w:hAnsi="Times New Roman" w:cs="Times New Roman"/>
          <w:color w:val="000000"/>
        </w:rPr>
        <w:t>број</w:t>
      </w:r>
      <w:proofErr w:type="gramEnd"/>
      <w:r w:rsidRPr="005B0EB9">
        <w:rPr>
          <w:rFonts w:ascii="Times New Roman" w:hAnsi="Times New Roman" w:cs="Times New Roman"/>
          <w:color w:val="000000"/>
        </w:rPr>
        <w:t xml:space="preserve"> важећих гласачких</w:t>
      </w:r>
      <w:r w:rsidR="00326B12">
        <w:rPr>
          <w:rFonts w:ascii="Times New Roman" w:hAnsi="Times New Roman" w:cs="Times New Roman"/>
          <w:color w:val="000000"/>
        </w:rPr>
        <w:t xml:space="preserve"> листића</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11) </w:t>
      </w:r>
      <w:proofErr w:type="gramStart"/>
      <w:r w:rsidRPr="005B0EB9">
        <w:rPr>
          <w:rFonts w:ascii="Times New Roman" w:hAnsi="Times New Roman" w:cs="Times New Roman"/>
          <w:color w:val="000000"/>
        </w:rPr>
        <w:t>број</w:t>
      </w:r>
      <w:proofErr w:type="gramEnd"/>
      <w:r w:rsidRPr="005B0EB9">
        <w:rPr>
          <w:rFonts w:ascii="Times New Roman" w:hAnsi="Times New Roman" w:cs="Times New Roman"/>
          <w:color w:val="000000"/>
        </w:rPr>
        <w:t xml:space="preserve"> гла</w:t>
      </w:r>
      <w:r w:rsidR="00326B12">
        <w:rPr>
          <w:rFonts w:ascii="Times New Roman" w:hAnsi="Times New Roman" w:cs="Times New Roman"/>
          <w:color w:val="000000"/>
        </w:rPr>
        <w:t>сова који је добио сваки кандидат</w:t>
      </w:r>
      <w:r w:rsidRPr="005B0EB9">
        <w:rPr>
          <w:rFonts w:ascii="Times New Roman" w:hAnsi="Times New Roman" w:cs="Times New Roman"/>
          <w:color w:val="000000"/>
        </w:rPr>
        <w:t>.</w:t>
      </w:r>
    </w:p>
    <w:p w:rsidR="00486508" w:rsidRPr="005B0EB9" w:rsidRDefault="004C54FD" w:rsidP="00C2062A">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38</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Пошто заврши са уписивањем резултата гласања у Записник о раду бирачког одбора, бирачки одбор:</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Контролни лист за проверу исправности гласачке кутије ставља у посебан коверат који печати и на којем исписује да је у њему Контролни лист за проверу исправности гласачке кутије за гласање на парламентарним изборима;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w:t>
      </w:r>
      <w:proofErr w:type="gramStart"/>
      <w:r w:rsidRPr="005B0EB9">
        <w:rPr>
          <w:rFonts w:ascii="Times New Roman" w:hAnsi="Times New Roman" w:cs="Times New Roman"/>
          <w:color w:val="000000"/>
        </w:rPr>
        <w:t>неупотребљене</w:t>
      </w:r>
      <w:proofErr w:type="gramEnd"/>
      <w:r w:rsidRPr="005B0EB9">
        <w:rPr>
          <w:rFonts w:ascii="Times New Roman" w:hAnsi="Times New Roman" w:cs="Times New Roman"/>
          <w:color w:val="000000"/>
        </w:rPr>
        <w:t xml:space="preserve"> гласачке листиће ставља у посебан коверат који печати и на којем исписује да су у њему неуп</w:t>
      </w:r>
      <w:r w:rsidR="00C2062A">
        <w:rPr>
          <w:rFonts w:ascii="Times New Roman" w:hAnsi="Times New Roman" w:cs="Times New Roman"/>
          <w:color w:val="000000"/>
        </w:rPr>
        <w:t>отребљени гласачки листићи</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3) </w:t>
      </w:r>
      <w:proofErr w:type="gramStart"/>
      <w:r w:rsidRPr="005B0EB9">
        <w:rPr>
          <w:rFonts w:ascii="Times New Roman" w:hAnsi="Times New Roman" w:cs="Times New Roman"/>
          <w:color w:val="000000"/>
        </w:rPr>
        <w:t>неважеће</w:t>
      </w:r>
      <w:proofErr w:type="gramEnd"/>
      <w:r w:rsidRPr="005B0EB9">
        <w:rPr>
          <w:rFonts w:ascii="Times New Roman" w:hAnsi="Times New Roman" w:cs="Times New Roman"/>
          <w:color w:val="000000"/>
        </w:rPr>
        <w:t xml:space="preserve"> гласачке листиће ставља у посебан коверат који печати и на којем исписује да су у њему неважећи гласачки листићи за гл</w:t>
      </w:r>
      <w:r w:rsidR="00C2062A">
        <w:rPr>
          <w:rFonts w:ascii="Times New Roman" w:hAnsi="Times New Roman" w:cs="Times New Roman"/>
          <w:color w:val="000000"/>
        </w:rPr>
        <w:t>асање</w:t>
      </w:r>
      <w:r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4) </w:t>
      </w:r>
      <w:proofErr w:type="gramStart"/>
      <w:r w:rsidRPr="005B0EB9">
        <w:rPr>
          <w:rFonts w:ascii="Times New Roman" w:hAnsi="Times New Roman" w:cs="Times New Roman"/>
          <w:color w:val="000000"/>
        </w:rPr>
        <w:t>све</w:t>
      </w:r>
      <w:proofErr w:type="gramEnd"/>
      <w:r w:rsidRPr="005B0EB9">
        <w:rPr>
          <w:rFonts w:ascii="Times New Roman" w:hAnsi="Times New Roman" w:cs="Times New Roman"/>
          <w:color w:val="000000"/>
        </w:rPr>
        <w:t xml:space="preserve"> важеће гласачке листиће ставља у посебан коверат који печати и на којем исписује да су у њему важећи гласачки листићи за г</w:t>
      </w:r>
      <w:r w:rsidR="00C2062A">
        <w:rPr>
          <w:rFonts w:ascii="Times New Roman" w:hAnsi="Times New Roman" w:cs="Times New Roman"/>
          <w:color w:val="000000"/>
        </w:rPr>
        <w:t>ласање</w:t>
      </w:r>
      <w:r w:rsidRPr="005B0EB9">
        <w:rPr>
          <w:rFonts w:ascii="Times New Roman" w:hAnsi="Times New Roman" w:cs="Times New Roman"/>
          <w:color w:val="000000"/>
        </w:rPr>
        <w:t>;</w:t>
      </w:r>
    </w:p>
    <w:p w:rsidR="00486508" w:rsidRPr="00C2062A" w:rsidRDefault="004C54FD" w:rsidP="00C2062A">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39</w:t>
      </w:r>
      <w:r w:rsidR="00C2062A">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proofErr w:type="gramStart"/>
      <w:r w:rsidRPr="005B0EB9">
        <w:rPr>
          <w:rFonts w:ascii="Times New Roman" w:hAnsi="Times New Roman" w:cs="Times New Roman"/>
          <w:color w:val="000000"/>
        </w:rPr>
        <w:t>У Записник о раду бирачког одбора уносе се и евентуалне примедбе чланова и заменика чланова бира</w:t>
      </w:r>
      <w:r w:rsidR="00C2062A">
        <w:rPr>
          <w:rFonts w:ascii="Times New Roman" w:hAnsi="Times New Roman" w:cs="Times New Roman"/>
          <w:color w:val="000000"/>
        </w:rPr>
        <w:t>чког одбора</w:t>
      </w:r>
      <w:r w:rsidRPr="005B0EB9">
        <w:rPr>
          <w:rFonts w:ascii="Times New Roman" w:hAnsi="Times New Roman" w:cs="Times New Roman"/>
          <w:color w:val="000000"/>
        </w:rPr>
        <w:t>.</w:t>
      </w:r>
      <w:proofErr w:type="gramEnd"/>
    </w:p>
    <w:p w:rsidR="00486508" w:rsidRPr="005B0EB9" w:rsidRDefault="004C54FD" w:rsidP="00C2062A">
      <w:pPr>
        <w:spacing w:after="120"/>
        <w:jc w:val="center"/>
        <w:rPr>
          <w:rFonts w:ascii="Times New Roman" w:hAnsi="Times New Roman" w:cs="Times New Roman"/>
        </w:rPr>
      </w:pPr>
      <w:proofErr w:type="gramStart"/>
      <w:r>
        <w:rPr>
          <w:rFonts w:ascii="Times New Roman" w:hAnsi="Times New Roman" w:cs="Times New Roman"/>
          <w:color w:val="000000"/>
        </w:rPr>
        <w:t>Члан 4</w:t>
      </w:r>
      <w:r>
        <w:rPr>
          <w:rFonts w:ascii="Times New Roman" w:hAnsi="Times New Roman" w:cs="Times New Roman"/>
          <w:color w:val="000000"/>
          <w:lang w:val="sr-Cyrl-RS"/>
        </w:rPr>
        <w:t>0</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Записник о раду бирачког одбора потписују сви чланови, односно заменици чланова бирачког одбора.</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(2) Ако Записник о раду бирачког одбора одбију да потпишу поједини чланови бирачког одбора, то се констатује у Записнику о раду бирачког одбора и уз то се евентуално наводе и разлози због којих Записник нису желели </w:t>
      </w:r>
      <w:r w:rsidR="00C2062A">
        <w:rPr>
          <w:rFonts w:ascii="Times New Roman" w:hAnsi="Times New Roman" w:cs="Times New Roman"/>
          <w:color w:val="000000"/>
        </w:rPr>
        <w:t>да потпишу</w:t>
      </w:r>
      <w:r w:rsidRPr="005B0EB9">
        <w:rPr>
          <w:rFonts w:ascii="Times New Roman" w:hAnsi="Times New Roman" w:cs="Times New Roman"/>
          <w:color w:val="000000"/>
        </w:rPr>
        <w:t>.</w:t>
      </w:r>
    </w:p>
    <w:p w:rsidR="00486508" w:rsidRPr="005B0EB9" w:rsidRDefault="004C54FD" w:rsidP="00C2062A">
      <w:pPr>
        <w:spacing w:after="120"/>
        <w:jc w:val="center"/>
        <w:rPr>
          <w:rFonts w:ascii="Times New Roman" w:hAnsi="Times New Roman" w:cs="Times New Roman"/>
        </w:rPr>
      </w:pPr>
      <w:proofErr w:type="gramStart"/>
      <w:r>
        <w:rPr>
          <w:rFonts w:ascii="Times New Roman" w:hAnsi="Times New Roman" w:cs="Times New Roman"/>
          <w:color w:val="000000"/>
        </w:rPr>
        <w:t>Члан 4</w:t>
      </w:r>
      <w:r>
        <w:rPr>
          <w:rFonts w:ascii="Times New Roman" w:hAnsi="Times New Roman" w:cs="Times New Roman"/>
          <w:color w:val="000000"/>
          <w:lang w:val="sr-Cyrl-RS"/>
        </w:rPr>
        <w:t>1</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proofErr w:type="gramStart"/>
      <w:r w:rsidRPr="005B0EB9">
        <w:rPr>
          <w:rFonts w:ascii="Times New Roman" w:hAnsi="Times New Roman" w:cs="Times New Roman"/>
          <w:color w:val="000000"/>
        </w:rPr>
        <w:t>Пошто се обави потписивање Записника о раду бирачког одбора, председник бирачког одбора констатује време у које је бирачки одбор завршио са радом и то време уписује у Записник о раду бирач</w:t>
      </w:r>
      <w:r w:rsidR="00C2062A">
        <w:rPr>
          <w:rFonts w:ascii="Times New Roman" w:hAnsi="Times New Roman" w:cs="Times New Roman"/>
          <w:color w:val="000000"/>
        </w:rPr>
        <w:t>ког одбора</w:t>
      </w:r>
      <w:r w:rsidRPr="005B0EB9">
        <w:rPr>
          <w:rFonts w:ascii="Times New Roman" w:hAnsi="Times New Roman" w:cs="Times New Roman"/>
          <w:color w:val="000000"/>
        </w:rPr>
        <w:t>.</w:t>
      </w:r>
      <w:proofErr w:type="gramEnd"/>
    </w:p>
    <w:p w:rsidR="00486508" w:rsidRPr="005B0EB9" w:rsidRDefault="004C54FD" w:rsidP="00C2062A">
      <w:pPr>
        <w:spacing w:after="120"/>
        <w:jc w:val="center"/>
        <w:rPr>
          <w:rFonts w:ascii="Times New Roman" w:hAnsi="Times New Roman" w:cs="Times New Roman"/>
        </w:rPr>
      </w:pPr>
      <w:proofErr w:type="gramStart"/>
      <w:r>
        <w:rPr>
          <w:rFonts w:ascii="Times New Roman" w:hAnsi="Times New Roman" w:cs="Times New Roman"/>
          <w:color w:val="000000"/>
        </w:rPr>
        <w:lastRenderedPageBreak/>
        <w:t>Члан 4</w:t>
      </w:r>
      <w:r>
        <w:rPr>
          <w:rFonts w:ascii="Times New Roman" w:hAnsi="Times New Roman" w:cs="Times New Roman"/>
          <w:color w:val="000000"/>
          <w:lang w:val="sr-Cyrl-RS"/>
        </w:rPr>
        <w:t>2</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Записник о раду бирачког одбора израђује се </w:t>
      </w:r>
      <w:r w:rsidR="00C2062A">
        <w:rPr>
          <w:rFonts w:ascii="Times New Roman" w:hAnsi="Times New Roman" w:cs="Times New Roman"/>
          <w:color w:val="000000"/>
        </w:rPr>
        <w:t>на прописаном обрасцу, у три примерка</w:t>
      </w:r>
      <w:r w:rsidRPr="005B0EB9">
        <w:rPr>
          <w:rFonts w:ascii="Times New Roman" w:hAnsi="Times New Roman" w:cs="Times New Roman"/>
          <w:color w:val="000000"/>
        </w:rPr>
        <w:t>.</w:t>
      </w:r>
    </w:p>
    <w:p w:rsidR="00486508" w:rsidRPr="005B0EB9" w:rsidRDefault="00C2062A" w:rsidP="005B0EB9">
      <w:pPr>
        <w:spacing w:after="150"/>
        <w:jc w:val="both"/>
        <w:rPr>
          <w:rFonts w:ascii="Times New Roman" w:hAnsi="Times New Roman" w:cs="Times New Roman"/>
        </w:rPr>
      </w:pPr>
      <w:r>
        <w:rPr>
          <w:rFonts w:ascii="Times New Roman" w:hAnsi="Times New Roman" w:cs="Times New Roman"/>
          <w:color w:val="000000"/>
        </w:rPr>
        <w:t>(2) Прва два примерка</w:t>
      </w:r>
      <w:r w:rsidR="00D56EB0" w:rsidRPr="005B0EB9">
        <w:rPr>
          <w:rFonts w:ascii="Times New Roman" w:hAnsi="Times New Roman" w:cs="Times New Roman"/>
          <w:color w:val="000000"/>
        </w:rPr>
        <w:t xml:space="preserve"> Записника о раду бирачког одбора обавезно се</w:t>
      </w:r>
      <w:r>
        <w:rPr>
          <w:rFonts w:ascii="Times New Roman" w:hAnsi="Times New Roman" w:cs="Times New Roman"/>
          <w:color w:val="000000"/>
        </w:rPr>
        <w:t xml:space="preserve"> доставља изборној комисији</w:t>
      </w:r>
      <w:r w:rsidR="00D56EB0" w:rsidRPr="005B0EB9">
        <w:rPr>
          <w:rFonts w:ascii="Times New Roman" w:hAnsi="Times New Roman" w:cs="Times New Roman"/>
          <w:color w:val="000000"/>
        </w:rPr>
        <w:t>.</w:t>
      </w:r>
    </w:p>
    <w:p w:rsidR="00486508" w:rsidRPr="005B0EB9" w:rsidRDefault="00C2062A" w:rsidP="005B0EB9">
      <w:pPr>
        <w:spacing w:after="150"/>
        <w:jc w:val="both"/>
        <w:rPr>
          <w:rFonts w:ascii="Times New Roman" w:hAnsi="Times New Roman" w:cs="Times New Roman"/>
        </w:rPr>
      </w:pPr>
      <w:r>
        <w:rPr>
          <w:rFonts w:ascii="Times New Roman" w:hAnsi="Times New Roman" w:cs="Times New Roman"/>
          <w:color w:val="000000"/>
        </w:rPr>
        <w:t>(3) Трећи</w:t>
      </w:r>
      <w:r w:rsidR="00D56EB0" w:rsidRPr="005B0EB9">
        <w:rPr>
          <w:rFonts w:ascii="Times New Roman" w:hAnsi="Times New Roman" w:cs="Times New Roman"/>
          <w:color w:val="000000"/>
        </w:rPr>
        <w:t xml:space="preserve"> примерак Записника истиче се на бирачком месту на јавни увид.</w:t>
      </w:r>
    </w:p>
    <w:p w:rsidR="00486508" w:rsidRPr="005B0EB9" w:rsidRDefault="00486508" w:rsidP="005B0EB9">
      <w:pPr>
        <w:spacing w:after="120"/>
        <w:jc w:val="both"/>
        <w:rPr>
          <w:rFonts w:ascii="Times New Roman" w:hAnsi="Times New Roman" w:cs="Times New Roman"/>
        </w:rPr>
      </w:pPr>
    </w:p>
    <w:p w:rsidR="00486508" w:rsidRPr="005B0EB9" w:rsidRDefault="00D56EB0" w:rsidP="00C2062A">
      <w:pPr>
        <w:spacing w:after="120"/>
        <w:jc w:val="center"/>
        <w:rPr>
          <w:rFonts w:ascii="Times New Roman" w:hAnsi="Times New Roman" w:cs="Times New Roman"/>
        </w:rPr>
      </w:pPr>
      <w:r w:rsidRPr="005B0EB9">
        <w:rPr>
          <w:rFonts w:ascii="Times New Roman" w:hAnsi="Times New Roman" w:cs="Times New Roman"/>
          <w:color w:val="000000"/>
        </w:rPr>
        <w:t>X. ДОСТАВЉАЊЕ ИЗБОРНОГ МАТЕРИЈАЛА ПОСЛЕ ГЛАСАЊА</w:t>
      </w:r>
    </w:p>
    <w:p w:rsidR="00486508" w:rsidRPr="005B0EB9" w:rsidRDefault="004C54FD" w:rsidP="00C2062A">
      <w:pPr>
        <w:spacing w:after="120"/>
        <w:jc w:val="center"/>
        <w:rPr>
          <w:rFonts w:ascii="Times New Roman" w:hAnsi="Times New Roman" w:cs="Times New Roman"/>
        </w:rPr>
      </w:pPr>
      <w:proofErr w:type="gramStart"/>
      <w:r>
        <w:rPr>
          <w:rFonts w:ascii="Times New Roman" w:hAnsi="Times New Roman" w:cs="Times New Roman"/>
          <w:color w:val="000000"/>
        </w:rPr>
        <w:t>Члан 4</w:t>
      </w:r>
      <w:r>
        <w:rPr>
          <w:rFonts w:ascii="Times New Roman" w:hAnsi="Times New Roman" w:cs="Times New Roman"/>
          <w:color w:val="000000"/>
          <w:lang w:val="sr-Cyrl-RS"/>
        </w:rPr>
        <w:t>3</w:t>
      </w:r>
      <w:r w:rsidR="00D56EB0" w:rsidRPr="005B0EB9">
        <w:rPr>
          <w:rFonts w:ascii="Times New Roman" w:hAnsi="Times New Roman" w:cs="Times New Roman"/>
          <w:color w:val="000000"/>
        </w:rPr>
        <w:t>.</w:t>
      </w:r>
      <w:proofErr w:type="gramEnd"/>
    </w:p>
    <w:p w:rsidR="00486508" w:rsidRPr="00C2062A"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Приликом попуњавања Записника о раду бирачко</w:t>
      </w:r>
      <w:r w:rsidR="00C2062A">
        <w:rPr>
          <w:rFonts w:ascii="Times New Roman" w:hAnsi="Times New Roman" w:cs="Times New Roman"/>
          <w:color w:val="000000"/>
        </w:rPr>
        <w:t>г одбора</w:t>
      </w:r>
      <w:r w:rsidRPr="005B0EB9">
        <w:rPr>
          <w:rFonts w:ascii="Times New Roman" w:hAnsi="Times New Roman" w:cs="Times New Roman"/>
          <w:color w:val="000000"/>
        </w:rPr>
        <w:t xml:space="preserve"> бирачки одбор треба да одреди лица која ће бити одговорна за предају изборног материјала </w:t>
      </w:r>
      <w:r w:rsidR="00C2062A">
        <w:rPr>
          <w:rFonts w:ascii="Times New Roman" w:hAnsi="Times New Roman" w:cs="Times New Roman"/>
          <w:color w:val="000000"/>
        </w:rPr>
        <w:t>изборној комисији;</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(2) Ако се чланови бирачког одбора не договоре другачије:</w:t>
      </w:r>
    </w:p>
    <w:p w:rsidR="00486508" w:rsidRPr="005B0EB9" w:rsidRDefault="00C2062A" w:rsidP="005B0EB9">
      <w:pPr>
        <w:spacing w:after="150"/>
        <w:jc w:val="both"/>
        <w:rPr>
          <w:rFonts w:ascii="Times New Roman" w:hAnsi="Times New Roman" w:cs="Times New Roman"/>
        </w:rPr>
      </w:pPr>
      <w:r>
        <w:rPr>
          <w:rFonts w:ascii="Times New Roman" w:hAnsi="Times New Roman" w:cs="Times New Roman"/>
          <w:color w:val="000000"/>
        </w:rPr>
        <w:t>-</w:t>
      </w:r>
      <w:r w:rsidR="00D56EB0" w:rsidRPr="005B0EB9">
        <w:rPr>
          <w:rFonts w:ascii="Times New Roman" w:hAnsi="Times New Roman" w:cs="Times New Roman"/>
          <w:color w:val="000000"/>
        </w:rPr>
        <w:t xml:space="preserve"> председник бирачког одбора и први члан б</w:t>
      </w:r>
      <w:r>
        <w:rPr>
          <w:rFonts w:ascii="Times New Roman" w:hAnsi="Times New Roman" w:cs="Times New Roman"/>
          <w:color w:val="000000"/>
        </w:rPr>
        <w:t>ирачког одбора</w:t>
      </w:r>
      <w:r w:rsidR="00D56EB0" w:rsidRPr="005B0EB9">
        <w:rPr>
          <w:rFonts w:ascii="Times New Roman" w:hAnsi="Times New Roman" w:cs="Times New Roman"/>
          <w:color w:val="000000"/>
        </w:rPr>
        <w:t xml:space="preserve"> одговорни су за предају изборног мат</w:t>
      </w:r>
      <w:r>
        <w:rPr>
          <w:rFonts w:ascii="Times New Roman" w:hAnsi="Times New Roman" w:cs="Times New Roman"/>
          <w:color w:val="000000"/>
        </w:rPr>
        <w:t>еријала</w:t>
      </w:r>
      <w:r w:rsidR="00D56EB0" w:rsidRPr="005B0EB9">
        <w:rPr>
          <w:rFonts w:ascii="Times New Roman" w:hAnsi="Times New Roman" w:cs="Times New Roman"/>
          <w:color w:val="000000"/>
        </w:rPr>
        <w:t>,</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(3) Сви чланови и заменици чланова бирачког одбора имају право да присуствују примопредаји изборног материјала после гласања.</w:t>
      </w:r>
    </w:p>
    <w:p w:rsidR="00486508" w:rsidRPr="005B0EB9" w:rsidRDefault="00797227" w:rsidP="00C2062A">
      <w:pPr>
        <w:spacing w:after="120"/>
        <w:jc w:val="center"/>
        <w:rPr>
          <w:rFonts w:ascii="Times New Roman" w:hAnsi="Times New Roman" w:cs="Times New Roman"/>
        </w:rPr>
      </w:pPr>
      <w:proofErr w:type="gramStart"/>
      <w:r>
        <w:rPr>
          <w:rFonts w:ascii="Times New Roman" w:hAnsi="Times New Roman" w:cs="Times New Roman"/>
          <w:color w:val="000000"/>
        </w:rPr>
        <w:t>Члан 4</w:t>
      </w:r>
      <w:r>
        <w:rPr>
          <w:rFonts w:ascii="Times New Roman" w:hAnsi="Times New Roman" w:cs="Times New Roman"/>
          <w:color w:val="000000"/>
          <w:lang w:val="sr-Cyrl-RS"/>
        </w:rPr>
        <w:t>4</w:t>
      </w:r>
      <w:r w:rsidR="00D56EB0" w:rsidRPr="005B0EB9">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(1) Задужени чланови бирачког одбора, без одлагања, у згради општине</w:t>
      </w:r>
      <w:r w:rsidR="00C2062A">
        <w:rPr>
          <w:rFonts w:ascii="Times New Roman" w:hAnsi="Times New Roman" w:cs="Times New Roman"/>
          <w:color w:val="000000"/>
        </w:rPr>
        <w:t>, предају изборној комисији</w:t>
      </w:r>
      <w:r w:rsidRPr="005B0EB9">
        <w:rPr>
          <w:rFonts w:ascii="Times New Roman" w:hAnsi="Times New Roman" w:cs="Times New Roman"/>
          <w:color w:val="000000"/>
        </w:rPr>
        <w:t xml:space="preserve"> следећи изборни ма</w:t>
      </w:r>
      <w:r w:rsidR="00C2062A">
        <w:rPr>
          <w:rFonts w:ascii="Times New Roman" w:hAnsi="Times New Roman" w:cs="Times New Roman"/>
          <w:color w:val="000000"/>
        </w:rPr>
        <w:t>теријал</w:t>
      </w:r>
      <w:r w:rsidRPr="005B0EB9">
        <w:rPr>
          <w:rFonts w:ascii="Times New Roman" w:hAnsi="Times New Roman" w:cs="Times New Roman"/>
          <w:color w:val="000000"/>
        </w:rPr>
        <w:t>:</w:t>
      </w:r>
    </w:p>
    <w:p w:rsidR="00486508" w:rsidRPr="005B0EB9" w:rsidRDefault="00C2062A" w:rsidP="005B0EB9">
      <w:pPr>
        <w:spacing w:after="150"/>
        <w:jc w:val="both"/>
        <w:rPr>
          <w:rFonts w:ascii="Times New Roman" w:hAnsi="Times New Roman" w:cs="Times New Roman"/>
        </w:rPr>
      </w:pPr>
      <w:r>
        <w:rPr>
          <w:rFonts w:ascii="Times New Roman" w:hAnsi="Times New Roman" w:cs="Times New Roman"/>
          <w:color w:val="000000"/>
        </w:rPr>
        <w:t xml:space="preserve">1) </w:t>
      </w:r>
      <w:proofErr w:type="gramStart"/>
      <w:r>
        <w:rPr>
          <w:rFonts w:ascii="Times New Roman" w:hAnsi="Times New Roman" w:cs="Times New Roman"/>
          <w:color w:val="000000"/>
        </w:rPr>
        <w:t>два</w:t>
      </w:r>
      <w:proofErr w:type="gramEnd"/>
      <w:r>
        <w:rPr>
          <w:rFonts w:ascii="Times New Roman" w:hAnsi="Times New Roman" w:cs="Times New Roman"/>
          <w:color w:val="000000"/>
        </w:rPr>
        <w:t xml:space="preserve"> примерка</w:t>
      </w:r>
      <w:r w:rsidR="00D56EB0" w:rsidRPr="005B0EB9">
        <w:rPr>
          <w:rFonts w:ascii="Times New Roman" w:hAnsi="Times New Roman" w:cs="Times New Roman"/>
          <w:color w:val="000000"/>
        </w:rPr>
        <w:t xml:space="preserve"> Записника о раду бирачког одбора;</w:t>
      </w:r>
    </w:p>
    <w:p w:rsidR="00C2062A" w:rsidRDefault="00D56EB0" w:rsidP="005B0EB9">
      <w:pPr>
        <w:spacing w:after="150"/>
        <w:jc w:val="both"/>
        <w:rPr>
          <w:rFonts w:ascii="Times New Roman" w:hAnsi="Times New Roman" w:cs="Times New Roman"/>
          <w:color w:val="000000"/>
        </w:rPr>
      </w:pPr>
      <w:r w:rsidRPr="005B0EB9">
        <w:rPr>
          <w:rFonts w:ascii="Times New Roman" w:hAnsi="Times New Roman" w:cs="Times New Roman"/>
          <w:color w:val="000000"/>
        </w:rPr>
        <w:t xml:space="preserve">2) </w:t>
      </w:r>
      <w:proofErr w:type="gramStart"/>
      <w:r w:rsidRPr="005B0EB9">
        <w:rPr>
          <w:rFonts w:ascii="Times New Roman" w:hAnsi="Times New Roman" w:cs="Times New Roman"/>
          <w:color w:val="000000"/>
        </w:rPr>
        <w:t>извод</w:t>
      </w:r>
      <w:proofErr w:type="gramEnd"/>
      <w:r w:rsidRPr="005B0EB9">
        <w:rPr>
          <w:rFonts w:ascii="Times New Roman" w:hAnsi="Times New Roman" w:cs="Times New Roman"/>
          <w:color w:val="000000"/>
        </w:rPr>
        <w:t xml:space="preserve"> из бирачког списка и п</w:t>
      </w:r>
      <w:r w:rsidR="00C2062A">
        <w:rPr>
          <w:rFonts w:ascii="Times New Roman" w:hAnsi="Times New Roman" w:cs="Times New Roman"/>
          <w:color w:val="000000"/>
        </w:rPr>
        <w:t>осебан извод из бирачког списка;</w:t>
      </w:r>
      <w:r w:rsidRPr="005B0EB9">
        <w:rPr>
          <w:rFonts w:ascii="Times New Roman" w:hAnsi="Times New Roman" w:cs="Times New Roman"/>
          <w:color w:val="000000"/>
        </w:rPr>
        <w:t xml:space="preserve"> </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3) </w:t>
      </w:r>
      <w:proofErr w:type="gramStart"/>
      <w:r w:rsidRPr="005B0EB9">
        <w:rPr>
          <w:rFonts w:ascii="Times New Roman" w:hAnsi="Times New Roman" w:cs="Times New Roman"/>
          <w:color w:val="000000"/>
        </w:rPr>
        <w:t>запечаћени</w:t>
      </w:r>
      <w:proofErr w:type="gramEnd"/>
      <w:r w:rsidRPr="005B0EB9">
        <w:rPr>
          <w:rFonts w:ascii="Times New Roman" w:hAnsi="Times New Roman" w:cs="Times New Roman"/>
          <w:color w:val="000000"/>
        </w:rPr>
        <w:t xml:space="preserve"> коверат у којем је Контролни лист за проверу исправности гласачке кутије;</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4) </w:t>
      </w:r>
      <w:proofErr w:type="gramStart"/>
      <w:r w:rsidRPr="005B0EB9">
        <w:rPr>
          <w:rFonts w:ascii="Times New Roman" w:hAnsi="Times New Roman" w:cs="Times New Roman"/>
          <w:color w:val="000000"/>
        </w:rPr>
        <w:t>запечаћени</w:t>
      </w:r>
      <w:proofErr w:type="gramEnd"/>
      <w:r w:rsidRPr="005B0EB9">
        <w:rPr>
          <w:rFonts w:ascii="Times New Roman" w:hAnsi="Times New Roman" w:cs="Times New Roman"/>
          <w:color w:val="000000"/>
        </w:rPr>
        <w:t xml:space="preserve"> коверат у који су стављени неупотребљени гласачки листићи;</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5) </w:t>
      </w:r>
      <w:proofErr w:type="gramStart"/>
      <w:r w:rsidRPr="005B0EB9">
        <w:rPr>
          <w:rFonts w:ascii="Times New Roman" w:hAnsi="Times New Roman" w:cs="Times New Roman"/>
          <w:color w:val="000000"/>
        </w:rPr>
        <w:t>запечаћени</w:t>
      </w:r>
      <w:proofErr w:type="gramEnd"/>
      <w:r w:rsidRPr="005B0EB9">
        <w:rPr>
          <w:rFonts w:ascii="Times New Roman" w:hAnsi="Times New Roman" w:cs="Times New Roman"/>
          <w:color w:val="000000"/>
        </w:rPr>
        <w:t xml:space="preserve"> коверат у који су стављени неважећи гласачки листићи;</w:t>
      </w:r>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6) </w:t>
      </w:r>
      <w:proofErr w:type="gramStart"/>
      <w:r w:rsidRPr="005B0EB9">
        <w:rPr>
          <w:rFonts w:ascii="Times New Roman" w:hAnsi="Times New Roman" w:cs="Times New Roman"/>
          <w:color w:val="000000"/>
        </w:rPr>
        <w:t>запечаћени</w:t>
      </w:r>
      <w:proofErr w:type="gramEnd"/>
      <w:r w:rsidRPr="005B0EB9">
        <w:rPr>
          <w:rFonts w:ascii="Times New Roman" w:hAnsi="Times New Roman" w:cs="Times New Roman"/>
          <w:color w:val="000000"/>
        </w:rPr>
        <w:t xml:space="preserve"> коверат у који су стављени важећи гласачки листићи;</w:t>
      </w:r>
    </w:p>
    <w:p w:rsidR="00486508" w:rsidRPr="005B0EB9" w:rsidRDefault="00C2062A" w:rsidP="005B0EB9">
      <w:pPr>
        <w:spacing w:after="150"/>
        <w:jc w:val="both"/>
        <w:rPr>
          <w:rFonts w:ascii="Times New Roman" w:hAnsi="Times New Roman" w:cs="Times New Roman"/>
        </w:rPr>
      </w:pPr>
      <w:r w:rsidRPr="005B0EB9">
        <w:rPr>
          <w:rFonts w:ascii="Times New Roman" w:hAnsi="Times New Roman" w:cs="Times New Roman"/>
          <w:color w:val="000000"/>
        </w:rPr>
        <w:t xml:space="preserve"> </w:t>
      </w:r>
      <w:r w:rsidR="00D56EB0" w:rsidRPr="005B0EB9">
        <w:rPr>
          <w:rFonts w:ascii="Times New Roman" w:hAnsi="Times New Roman" w:cs="Times New Roman"/>
          <w:color w:val="000000"/>
        </w:rPr>
        <w:t>(2) Преостали материјал (гласачку кутију, параване за гласање, прибор за писање и др.) бирачки о</w:t>
      </w:r>
      <w:r>
        <w:rPr>
          <w:rFonts w:ascii="Times New Roman" w:hAnsi="Times New Roman" w:cs="Times New Roman"/>
          <w:color w:val="000000"/>
        </w:rPr>
        <w:t>дбор предаје општинском</w:t>
      </w:r>
      <w:r w:rsidR="00D56EB0" w:rsidRPr="005B0EB9">
        <w:rPr>
          <w:rFonts w:ascii="Times New Roman" w:hAnsi="Times New Roman" w:cs="Times New Roman"/>
          <w:color w:val="000000"/>
        </w:rPr>
        <w:t xml:space="preserve"> органу управе.</w:t>
      </w:r>
    </w:p>
    <w:p w:rsidR="00486508" w:rsidRPr="00C2062A"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(3) О примопредаји из ст. 1. </w:t>
      </w:r>
      <w:proofErr w:type="gramStart"/>
      <w:r w:rsidRPr="005B0EB9">
        <w:rPr>
          <w:rFonts w:ascii="Times New Roman" w:hAnsi="Times New Roman" w:cs="Times New Roman"/>
          <w:color w:val="000000"/>
        </w:rPr>
        <w:t>и</w:t>
      </w:r>
      <w:proofErr w:type="gramEnd"/>
      <w:r w:rsidRPr="005B0EB9">
        <w:rPr>
          <w:rFonts w:ascii="Times New Roman" w:hAnsi="Times New Roman" w:cs="Times New Roman"/>
          <w:color w:val="000000"/>
        </w:rPr>
        <w:t xml:space="preserve"> 2. </w:t>
      </w:r>
      <w:proofErr w:type="gramStart"/>
      <w:r w:rsidRPr="005B0EB9">
        <w:rPr>
          <w:rFonts w:ascii="Times New Roman" w:hAnsi="Times New Roman" w:cs="Times New Roman"/>
          <w:color w:val="000000"/>
        </w:rPr>
        <w:t>овог</w:t>
      </w:r>
      <w:proofErr w:type="gramEnd"/>
      <w:r w:rsidRPr="005B0EB9">
        <w:rPr>
          <w:rFonts w:ascii="Times New Roman" w:hAnsi="Times New Roman" w:cs="Times New Roman"/>
          <w:color w:val="000000"/>
        </w:rPr>
        <w:t xml:space="preserve"> члана саставља се записник </w:t>
      </w:r>
      <w:r w:rsidR="00C2062A">
        <w:rPr>
          <w:rFonts w:ascii="Times New Roman" w:hAnsi="Times New Roman" w:cs="Times New Roman"/>
          <w:color w:val="000000"/>
        </w:rPr>
        <w:t>на прописаном обрасцу</w:t>
      </w:r>
      <w:r w:rsidRPr="005B0EB9">
        <w:rPr>
          <w:rFonts w:ascii="Times New Roman" w:hAnsi="Times New Roman" w:cs="Times New Roman"/>
          <w:color w:val="000000"/>
        </w:rPr>
        <w:t xml:space="preserve">. </w:t>
      </w:r>
      <w:proofErr w:type="gramStart"/>
      <w:r w:rsidRPr="005B0EB9">
        <w:rPr>
          <w:rFonts w:ascii="Times New Roman" w:hAnsi="Times New Roman" w:cs="Times New Roman"/>
          <w:color w:val="000000"/>
        </w:rPr>
        <w:t>Један примерак овог записни</w:t>
      </w:r>
      <w:r w:rsidR="00C2062A">
        <w:rPr>
          <w:rFonts w:ascii="Times New Roman" w:hAnsi="Times New Roman" w:cs="Times New Roman"/>
          <w:color w:val="000000"/>
        </w:rPr>
        <w:t>ка чува се у општинском</w:t>
      </w:r>
      <w:r w:rsidRPr="005B0EB9">
        <w:rPr>
          <w:rFonts w:ascii="Times New Roman" w:hAnsi="Times New Roman" w:cs="Times New Roman"/>
          <w:color w:val="000000"/>
        </w:rPr>
        <w:t xml:space="preserve"> органу управе најмање четири године</w:t>
      </w:r>
      <w:r w:rsidR="00C2062A">
        <w:rPr>
          <w:rFonts w:ascii="Times New Roman" w:hAnsi="Times New Roman" w:cs="Times New Roman"/>
          <w:color w:val="000000"/>
        </w:rPr>
        <w:t>.</w:t>
      </w:r>
      <w:proofErr w:type="gramEnd"/>
    </w:p>
    <w:p w:rsidR="00486508" w:rsidRPr="005B0EB9"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(4) Примопредаји из ст. 1. </w:t>
      </w:r>
      <w:proofErr w:type="gramStart"/>
      <w:r w:rsidRPr="005B0EB9">
        <w:rPr>
          <w:rFonts w:ascii="Times New Roman" w:hAnsi="Times New Roman" w:cs="Times New Roman"/>
          <w:color w:val="000000"/>
        </w:rPr>
        <w:t>и</w:t>
      </w:r>
      <w:proofErr w:type="gramEnd"/>
      <w:r w:rsidRPr="005B0EB9">
        <w:rPr>
          <w:rFonts w:ascii="Times New Roman" w:hAnsi="Times New Roman" w:cs="Times New Roman"/>
          <w:color w:val="000000"/>
        </w:rPr>
        <w:t xml:space="preserve"> 2. </w:t>
      </w:r>
      <w:proofErr w:type="gramStart"/>
      <w:r w:rsidRPr="005B0EB9">
        <w:rPr>
          <w:rFonts w:ascii="Times New Roman" w:hAnsi="Times New Roman" w:cs="Times New Roman"/>
          <w:color w:val="000000"/>
        </w:rPr>
        <w:t>овог</w:t>
      </w:r>
      <w:proofErr w:type="gramEnd"/>
      <w:r w:rsidRPr="005B0EB9">
        <w:rPr>
          <w:rFonts w:ascii="Times New Roman" w:hAnsi="Times New Roman" w:cs="Times New Roman"/>
          <w:color w:val="000000"/>
        </w:rPr>
        <w:t xml:space="preserve"> члана имају право да присуствују п</w:t>
      </w:r>
      <w:r w:rsidR="00C2062A">
        <w:rPr>
          <w:rFonts w:ascii="Times New Roman" w:hAnsi="Times New Roman" w:cs="Times New Roman"/>
          <w:color w:val="000000"/>
        </w:rPr>
        <w:t>редставници кандидати који су поднели пријаву</w:t>
      </w:r>
      <w:r w:rsidRPr="005B0EB9">
        <w:rPr>
          <w:rFonts w:ascii="Times New Roman" w:hAnsi="Times New Roman" w:cs="Times New Roman"/>
          <w:color w:val="000000"/>
        </w:rPr>
        <w:t>.</w:t>
      </w:r>
    </w:p>
    <w:p w:rsidR="00C2062A" w:rsidRDefault="00D56EB0" w:rsidP="005B0EB9">
      <w:pPr>
        <w:spacing w:after="150"/>
        <w:jc w:val="both"/>
        <w:rPr>
          <w:rFonts w:ascii="Times New Roman" w:hAnsi="Times New Roman" w:cs="Times New Roman"/>
          <w:color w:val="000000"/>
        </w:rPr>
      </w:pPr>
      <w:r w:rsidRPr="005B0EB9">
        <w:rPr>
          <w:rFonts w:ascii="Times New Roman" w:hAnsi="Times New Roman" w:cs="Times New Roman"/>
          <w:color w:val="000000"/>
        </w:rPr>
        <w:t xml:space="preserve">(5) Пошто се обави примопредаја материјала из става 1. </w:t>
      </w:r>
      <w:proofErr w:type="gramStart"/>
      <w:r w:rsidRPr="005B0EB9">
        <w:rPr>
          <w:rFonts w:ascii="Times New Roman" w:hAnsi="Times New Roman" w:cs="Times New Roman"/>
          <w:color w:val="000000"/>
        </w:rPr>
        <w:t>овог</w:t>
      </w:r>
      <w:proofErr w:type="gramEnd"/>
      <w:r w:rsidRPr="005B0EB9">
        <w:rPr>
          <w:rFonts w:ascii="Times New Roman" w:hAnsi="Times New Roman" w:cs="Times New Roman"/>
          <w:color w:val="000000"/>
        </w:rPr>
        <w:t xml:space="preserve"> члана, материјал из с</w:t>
      </w:r>
      <w:r w:rsidR="00C2062A">
        <w:rPr>
          <w:rFonts w:ascii="Times New Roman" w:hAnsi="Times New Roman" w:cs="Times New Roman"/>
          <w:color w:val="000000"/>
        </w:rPr>
        <w:t xml:space="preserve">тава 1. </w:t>
      </w:r>
      <w:proofErr w:type="gramStart"/>
      <w:r w:rsidR="00C2062A">
        <w:rPr>
          <w:rFonts w:ascii="Times New Roman" w:hAnsi="Times New Roman" w:cs="Times New Roman"/>
          <w:color w:val="000000"/>
        </w:rPr>
        <w:t>тач</w:t>
      </w:r>
      <w:proofErr w:type="gramEnd"/>
      <w:r w:rsidR="00C2062A">
        <w:rPr>
          <w:rFonts w:ascii="Times New Roman" w:hAnsi="Times New Roman" w:cs="Times New Roman"/>
          <w:color w:val="000000"/>
        </w:rPr>
        <w:t xml:space="preserve">. 3) </w:t>
      </w:r>
      <w:proofErr w:type="gramStart"/>
      <w:r w:rsidR="00C2062A">
        <w:rPr>
          <w:rFonts w:ascii="Times New Roman" w:hAnsi="Times New Roman" w:cs="Times New Roman"/>
          <w:color w:val="000000"/>
        </w:rPr>
        <w:t>до</w:t>
      </w:r>
      <w:proofErr w:type="gramEnd"/>
      <w:r w:rsidR="00C2062A">
        <w:rPr>
          <w:rFonts w:ascii="Times New Roman" w:hAnsi="Times New Roman" w:cs="Times New Roman"/>
          <w:color w:val="000000"/>
        </w:rPr>
        <w:t xml:space="preserve"> 6)</w:t>
      </w:r>
      <w:r w:rsidRPr="005B0EB9">
        <w:rPr>
          <w:rFonts w:ascii="Times New Roman" w:hAnsi="Times New Roman" w:cs="Times New Roman"/>
          <w:color w:val="000000"/>
        </w:rPr>
        <w:t xml:space="preserve"> овог члана ставља се у врећу </w:t>
      </w:r>
      <w:r w:rsidR="00C2062A">
        <w:rPr>
          <w:rFonts w:ascii="Times New Roman" w:hAnsi="Times New Roman" w:cs="Times New Roman"/>
          <w:color w:val="000000"/>
        </w:rPr>
        <w:t>за одлагање изборног материјала.</w:t>
      </w:r>
      <w:r w:rsidRPr="005B0EB9">
        <w:rPr>
          <w:rFonts w:ascii="Times New Roman" w:hAnsi="Times New Roman" w:cs="Times New Roman"/>
          <w:color w:val="000000"/>
        </w:rPr>
        <w:t xml:space="preserve"> </w:t>
      </w:r>
    </w:p>
    <w:p w:rsidR="00486508" w:rsidRPr="005B0EB9" w:rsidRDefault="00797227" w:rsidP="00C2062A">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45</w:t>
      </w:r>
      <w:r w:rsidR="00D56EB0" w:rsidRPr="005B0EB9">
        <w:rPr>
          <w:rFonts w:ascii="Times New Roman" w:hAnsi="Times New Roman" w:cs="Times New Roman"/>
          <w:color w:val="000000"/>
        </w:rPr>
        <w:t>.</w:t>
      </w:r>
      <w:proofErr w:type="gramEnd"/>
    </w:p>
    <w:p w:rsidR="00486508" w:rsidRPr="00F82150" w:rsidRDefault="00D56EB0" w:rsidP="005B0EB9">
      <w:pPr>
        <w:spacing w:after="150"/>
        <w:jc w:val="both"/>
        <w:rPr>
          <w:rFonts w:ascii="Times New Roman" w:hAnsi="Times New Roman" w:cs="Times New Roman"/>
        </w:rPr>
      </w:pPr>
      <w:r w:rsidRPr="005B0EB9">
        <w:rPr>
          <w:rFonts w:ascii="Times New Roman" w:hAnsi="Times New Roman" w:cs="Times New Roman"/>
          <w:color w:val="000000"/>
        </w:rPr>
        <w:t xml:space="preserve">(1) Приликом предаје изборног материјала, представници бирачког одбора који предају изборни </w:t>
      </w:r>
      <w:proofErr w:type="gramStart"/>
      <w:r w:rsidRPr="005B0EB9">
        <w:rPr>
          <w:rFonts w:ascii="Times New Roman" w:hAnsi="Times New Roman" w:cs="Times New Roman"/>
          <w:color w:val="000000"/>
        </w:rPr>
        <w:t>м</w:t>
      </w:r>
      <w:r w:rsidR="00F82150">
        <w:rPr>
          <w:rFonts w:ascii="Times New Roman" w:hAnsi="Times New Roman" w:cs="Times New Roman"/>
          <w:color w:val="000000"/>
        </w:rPr>
        <w:t xml:space="preserve">атеријал </w:t>
      </w:r>
      <w:r w:rsidRPr="005B0EB9">
        <w:rPr>
          <w:rFonts w:ascii="Times New Roman" w:hAnsi="Times New Roman" w:cs="Times New Roman"/>
          <w:color w:val="000000"/>
        </w:rPr>
        <w:t xml:space="preserve"> дужни</w:t>
      </w:r>
      <w:proofErr w:type="gramEnd"/>
      <w:r w:rsidRPr="005B0EB9">
        <w:rPr>
          <w:rFonts w:ascii="Times New Roman" w:hAnsi="Times New Roman" w:cs="Times New Roman"/>
          <w:color w:val="000000"/>
        </w:rPr>
        <w:t xml:space="preserve"> су да р</w:t>
      </w:r>
      <w:r w:rsidR="00F82150">
        <w:rPr>
          <w:rFonts w:ascii="Times New Roman" w:hAnsi="Times New Roman" w:cs="Times New Roman"/>
          <w:color w:val="000000"/>
        </w:rPr>
        <w:t>адном телу и општинском</w:t>
      </w:r>
      <w:r w:rsidRPr="005B0EB9">
        <w:rPr>
          <w:rFonts w:ascii="Times New Roman" w:hAnsi="Times New Roman" w:cs="Times New Roman"/>
          <w:color w:val="000000"/>
        </w:rPr>
        <w:t xml:space="preserve"> органу управе предају и по један </w:t>
      </w:r>
      <w:r w:rsidRPr="005B0EB9">
        <w:rPr>
          <w:rFonts w:ascii="Times New Roman" w:hAnsi="Times New Roman" w:cs="Times New Roman"/>
          <w:color w:val="000000"/>
        </w:rPr>
        <w:lastRenderedPageBreak/>
        <w:t>примерак попуњене евиденције о присутности на бирачком месту чланова и заменика чланова бирачког одбора</w:t>
      </w:r>
      <w:r w:rsidR="00F82150">
        <w:rPr>
          <w:rFonts w:ascii="Times New Roman" w:hAnsi="Times New Roman" w:cs="Times New Roman"/>
          <w:color w:val="000000"/>
        </w:rPr>
        <w:t>.</w:t>
      </w:r>
    </w:p>
    <w:p w:rsidR="00486508" w:rsidRPr="005B0EB9" w:rsidRDefault="00D56EB0" w:rsidP="005B0EB9">
      <w:pPr>
        <w:spacing w:after="120"/>
        <w:jc w:val="both"/>
        <w:rPr>
          <w:rFonts w:ascii="Times New Roman" w:hAnsi="Times New Roman" w:cs="Times New Roman"/>
        </w:rPr>
      </w:pPr>
      <w:r w:rsidRPr="005B0EB9">
        <w:rPr>
          <w:rFonts w:ascii="Times New Roman" w:hAnsi="Times New Roman" w:cs="Times New Roman"/>
          <w:color w:val="000000"/>
        </w:rPr>
        <w:t>XI. ЗАВРШНА ОДРЕДБА</w:t>
      </w:r>
    </w:p>
    <w:p w:rsidR="00486508" w:rsidRPr="005B0EB9" w:rsidRDefault="00797227" w:rsidP="00F82150">
      <w:pPr>
        <w:spacing w:after="120"/>
        <w:jc w:val="center"/>
        <w:rPr>
          <w:rFonts w:ascii="Times New Roman" w:hAnsi="Times New Roman" w:cs="Times New Roman"/>
        </w:rPr>
      </w:pPr>
      <w:proofErr w:type="gramStart"/>
      <w:r>
        <w:rPr>
          <w:rFonts w:ascii="Times New Roman" w:hAnsi="Times New Roman" w:cs="Times New Roman"/>
          <w:color w:val="000000"/>
        </w:rPr>
        <w:t xml:space="preserve">Члан </w:t>
      </w:r>
      <w:r>
        <w:rPr>
          <w:rFonts w:ascii="Times New Roman" w:hAnsi="Times New Roman" w:cs="Times New Roman"/>
          <w:color w:val="000000"/>
          <w:lang w:val="sr-Cyrl-RS"/>
        </w:rPr>
        <w:t>46</w:t>
      </w:r>
      <w:r w:rsidR="00D56EB0" w:rsidRPr="005B0EB9">
        <w:rPr>
          <w:rFonts w:ascii="Times New Roman" w:hAnsi="Times New Roman" w:cs="Times New Roman"/>
          <w:color w:val="000000"/>
        </w:rPr>
        <w:t>.</w:t>
      </w:r>
      <w:proofErr w:type="gramEnd"/>
    </w:p>
    <w:p w:rsidR="00486508" w:rsidRPr="005B0EB9" w:rsidRDefault="00F82150" w:rsidP="005B0EB9">
      <w:pPr>
        <w:spacing w:after="150"/>
        <w:jc w:val="both"/>
        <w:rPr>
          <w:rFonts w:ascii="Times New Roman" w:hAnsi="Times New Roman" w:cs="Times New Roman"/>
        </w:rPr>
      </w:pPr>
      <w:proofErr w:type="gramStart"/>
      <w:r>
        <w:rPr>
          <w:rFonts w:ascii="Times New Roman" w:hAnsi="Times New Roman" w:cs="Times New Roman"/>
          <w:color w:val="000000"/>
        </w:rPr>
        <w:t xml:space="preserve">Ово упутство ступа на снагу даном доношења, а објавиће се </w:t>
      </w:r>
      <w:r w:rsidR="00D56EB0" w:rsidRPr="005B0EB9">
        <w:rPr>
          <w:rFonts w:ascii="Times New Roman" w:hAnsi="Times New Roman" w:cs="Times New Roman"/>
          <w:color w:val="000000"/>
        </w:rPr>
        <w:t>у „Слу</w:t>
      </w:r>
      <w:r>
        <w:rPr>
          <w:rFonts w:ascii="Times New Roman" w:hAnsi="Times New Roman" w:cs="Times New Roman"/>
          <w:color w:val="000000"/>
        </w:rPr>
        <w:t>жбеном листу општине Врњачка Бања</w:t>
      </w:r>
      <w:r w:rsidR="00D56EB0" w:rsidRPr="005B0EB9">
        <w:rPr>
          <w:rFonts w:ascii="Times New Roman" w:hAnsi="Times New Roman" w:cs="Times New Roman"/>
          <w:color w:val="000000"/>
        </w:rPr>
        <w:t>”.</w:t>
      </w:r>
      <w:proofErr w:type="gramEnd"/>
    </w:p>
    <w:p w:rsidR="00F82150" w:rsidRPr="00F82150" w:rsidRDefault="00F82150" w:rsidP="00F82150">
      <w:pPr>
        <w:ind w:firstLine="708"/>
        <w:jc w:val="center"/>
        <w:rPr>
          <w:rFonts w:ascii="Times New Roman" w:hAnsi="Times New Roman" w:cs="Times New Roman"/>
          <w:b/>
          <w:color w:val="1A1617"/>
        </w:rPr>
      </w:pPr>
      <w:r w:rsidRPr="00F82150">
        <w:rPr>
          <w:rFonts w:ascii="Times New Roman" w:hAnsi="Times New Roman" w:cs="Times New Roman"/>
          <w:b/>
          <w:color w:val="1A1617"/>
        </w:rPr>
        <w:t>ОПШТИНА ВРЊАЧКА БАЊА</w:t>
      </w:r>
    </w:p>
    <w:p w:rsidR="00F82150" w:rsidRPr="00F82150" w:rsidRDefault="00F82150" w:rsidP="00F82150">
      <w:pPr>
        <w:ind w:firstLine="708"/>
        <w:jc w:val="center"/>
        <w:rPr>
          <w:rFonts w:ascii="Times New Roman" w:hAnsi="Times New Roman" w:cs="Times New Roman"/>
          <w:b/>
          <w:color w:val="1A1617"/>
        </w:rPr>
      </w:pPr>
      <w:r w:rsidRPr="00F82150">
        <w:rPr>
          <w:rFonts w:ascii="Times New Roman" w:hAnsi="Times New Roman" w:cs="Times New Roman"/>
          <w:b/>
          <w:color w:val="1A1617"/>
        </w:rPr>
        <w:t>ИЗБОРНА КОМИСИЈА ЗА СПРОВОЂЕЊЕ ИЗБОРА ЗА ЧЛАНОВЕ САВЕТА МЕСНИХ ЗАЈЕДНИЦА ОПШТИНЕ ВРЊАЧКА БАЊА</w:t>
      </w:r>
    </w:p>
    <w:p w:rsidR="00F82150" w:rsidRPr="00F82150" w:rsidRDefault="00AA3648" w:rsidP="00F82150">
      <w:pPr>
        <w:ind w:firstLine="708"/>
        <w:jc w:val="center"/>
        <w:rPr>
          <w:rFonts w:ascii="Times New Roman" w:hAnsi="Times New Roman" w:cs="Times New Roman"/>
          <w:b/>
          <w:color w:val="1A1617"/>
        </w:rPr>
      </w:pPr>
      <w:r>
        <w:rPr>
          <w:rFonts w:ascii="Times New Roman" w:hAnsi="Times New Roman" w:cs="Times New Roman"/>
          <w:b/>
          <w:color w:val="1A1617"/>
        </w:rPr>
        <w:t>Број: 013-3/2021</w:t>
      </w:r>
      <w:r w:rsidR="00F82150" w:rsidRPr="00F82150">
        <w:rPr>
          <w:rFonts w:ascii="Times New Roman" w:hAnsi="Times New Roman" w:cs="Times New Roman"/>
          <w:b/>
          <w:color w:val="1A1617"/>
        </w:rPr>
        <w:t xml:space="preserve"> дана 26.3.2021.године</w:t>
      </w:r>
    </w:p>
    <w:p w:rsidR="00F82150" w:rsidRPr="00F82150" w:rsidRDefault="00F82150" w:rsidP="00F82150">
      <w:pPr>
        <w:ind w:firstLine="708"/>
        <w:jc w:val="center"/>
        <w:rPr>
          <w:rFonts w:ascii="Times New Roman" w:hAnsi="Times New Roman" w:cs="Times New Roman"/>
          <w:b/>
          <w:color w:val="1A1617"/>
        </w:rPr>
      </w:pPr>
      <w:r w:rsidRPr="00F82150">
        <w:rPr>
          <w:rFonts w:ascii="Times New Roman" w:hAnsi="Times New Roman" w:cs="Times New Roman"/>
          <w:b/>
          <w:color w:val="1A1617"/>
        </w:rPr>
        <w:t>Врњачка Бања</w:t>
      </w:r>
    </w:p>
    <w:p w:rsidR="00F82150" w:rsidRPr="00F82150" w:rsidRDefault="00F82150" w:rsidP="00F82150">
      <w:pPr>
        <w:rPr>
          <w:rFonts w:ascii="Times New Roman" w:hAnsi="Times New Roman" w:cs="Times New Roman"/>
          <w:b/>
          <w:color w:val="1A1617"/>
        </w:rPr>
      </w:pPr>
    </w:p>
    <w:p w:rsidR="00F82150" w:rsidRPr="00F82150" w:rsidRDefault="00F82150" w:rsidP="00F82150">
      <w:pPr>
        <w:ind w:left="3540" w:firstLine="708"/>
        <w:jc w:val="center"/>
        <w:rPr>
          <w:rFonts w:ascii="Times New Roman" w:hAnsi="Times New Roman" w:cs="Times New Roman"/>
          <w:b/>
          <w:color w:val="1A1617"/>
        </w:rPr>
      </w:pPr>
      <w:r w:rsidRPr="00F82150">
        <w:rPr>
          <w:rFonts w:ascii="Times New Roman" w:hAnsi="Times New Roman" w:cs="Times New Roman"/>
          <w:b/>
          <w:color w:val="1A1617"/>
        </w:rPr>
        <w:t>ПРЕДСЕДНИК ИЗБОРНЕ КОМИСИЈЕ</w:t>
      </w:r>
    </w:p>
    <w:p w:rsidR="00F82150" w:rsidRPr="00F82150" w:rsidRDefault="00F82150" w:rsidP="00F82150">
      <w:pPr>
        <w:ind w:left="3540" w:firstLine="708"/>
        <w:jc w:val="center"/>
        <w:rPr>
          <w:rFonts w:ascii="Times New Roman" w:hAnsi="Times New Roman" w:cs="Times New Roman"/>
          <w:b/>
          <w:color w:val="1A1617"/>
        </w:rPr>
      </w:pPr>
    </w:p>
    <w:p w:rsidR="00F82150" w:rsidRPr="009F362B" w:rsidRDefault="00F82150" w:rsidP="00F82150">
      <w:pPr>
        <w:ind w:left="3540" w:firstLine="708"/>
        <w:jc w:val="center"/>
        <w:rPr>
          <w:rFonts w:ascii="Times New Roman" w:hAnsi="Times New Roman" w:cs="Times New Roman"/>
          <w:b/>
          <w:color w:val="1A1617"/>
          <w:lang w:val="sr-Cyrl-RS"/>
        </w:rPr>
      </w:pPr>
      <w:r w:rsidRPr="00F82150">
        <w:rPr>
          <w:rFonts w:ascii="Times New Roman" w:hAnsi="Times New Roman" w:cs="Times New Roman"/>
          <w:b/>
          <w:color w:val="1A1617"/>
        </w:rPr>
        <w:t>Вања Лазовић</w:t>
      </w:r>
      <w:r w:rsidR="009F362B">
        <w:rPr>
          <w:rFonts w:ascii="Times New Roman" w:hAnsi="Times New Roman" w:cs="Times New Roman"/>
          <w:b/>
          <w:color w:val="1A1617"/>
        </w:rPr>
        <w:t xml:space="preserve">, </w:t>
      </w:r>
      <w:r w:rsidR="009F362B">
        <w:rPr>
          <w:rFonts w:ascii="Times New Roman" w:hAnsi="Times New Roman" w:cs="Times New Roman"/>
          <w:b/>
          <w:color w:val="1A1617"/>
          <w:lang w:val="sr-Cyrl-RS"/>
        </w:rPr>
        <w:t>с.р.</w:t>
      </w:r>
      <w:bookmarkStart w:id="0" w:name="_GoBack"/>
      <w:bookmarkEnd w:id="0"/>
    </w:p>
    <w:p w:rsidR="00486508" w:rsidRPr="005B0EB9" w:rsidRDefault="00486508" w:rsidP="00F82150">
      <w:pPr>
        <w:spacing w:after="150"/>
        <w:jc w:val="both"/>
        <w:rPr>
          <w:rFonts w:ascii="Times New Roman" w:hAnsi="Times New Roman" w:cs="Times New Roman"/>
        </w:rPr>
      </w:pPr>
    </w:p>
    <w:sectPr w:rsidR="00486508" w:rsidRPr="005B0EB9" w:rsidSect="0048650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486508"/>
    <w:rsid w:val="00326B12"/>
    <w:rsid w:val="00486508"/>
    <w:rsid w:val="004C54FD"/>
    <w:rsid w:val="005B0EB9"/>
    <w:rsid w:val="00746A1A"/>
    <w:rsid w:val="00797227"/>
    <w:rsid w:val="008C651C"/>
    <w:rsid w:val="008E0B80"/>
    <w:rsid w:val="009F362B"/>
    <w:rsid w:val="00AA3648"/>
    <w:rsid w:val="00C2062A"/>
    <w:rsid w:val="00D56EB0"/>
    <w:rsid w:val="00F25ADC"/>
    <w:rsid w:val="00F82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Normal">
    <w:name w:val="Normal"/>
    <w:qFormat/>
    <w:rsid w:val="004A3277"/>
    <w:rPr>
      <w:rFonts w:ascii="Verdana" w:hAnsi="Verdana" w:cs="Verdana"/>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sid w:val="00486508"/>
    <w:rPr>
      <w:color w:val="0000FF" w:themeColor="hyperlink"/>
      <w:u w:val="single"/>
    </w:rPr>
  </w:style>
  <w:style w:type="table" w:styleId="TableGrid">
    <w:name w:val="Table Grid"/>
    <w:basedOn w:val="TableNormal"/>
    <w:uiPriority w:val="59"/>
    <w:rsid w:val="004865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 w:type="paragraph" w:customStyle="1" w:styleId="DocDefaults">
    <w:name w:val="DocDefaults"/>
    <w:rsid w:val="004865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2A19A-1D49-46B6-A504-079D400AB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14</Pages>
  <Words>4424</Words>
  <Characters>25219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o.gajsek</cp:lastModifiedBy>
  <cp:revision>7</cp:revision>
  <dcterms:created xsi:type="dcterms:W3CDTF">2021-03-25T18:59:00Z</dcterms:created>
  <dcterms:modified xsi:type="dcterms:W3CDTF">2021-03-29T09:29:00Z</dcterms:modified>
</cp:coreProperties>
</file>